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header13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412A8C" w:rsidRPr="00A12C52" w14:paraId="72837B35" w14:textId="77777777" w:rsidTr="007121D5">
        <w:trPr>
          <w:trHeight w:val="1440"/>
        </w:trPr>
        <w:tc>
          <w:tcPr>
            <w:tcW w:w="4772" w:type="dxa"/>
          </w:tcPr>
          <w:p w14:paraId="48566751" w14:textId="77777777" w:rsidR="00412A8C" w:rsidRPr="00A12C52" w:rsidRDefault="00412A8C" w:rsidP="007121D5">
            <w:pPr>
              <w:ind w:left="-110" w:firstLine="11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TRƯỜNG THCS THƯỢNG THANH</w:t>
            </w:r>
          </w:p>
          <w:p w14:paraId="35C66A5D" w14:textId="61B07C3C" w:rsidR="00412A8C" w:rsidRPr="00A12C52" w:rsidRDefault="00412A8C" w:rsidP="007121D5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Năm học 202</w:t>
            </w:r>
            <w:r w:rsidR="004C10C9" w:rsidRPr="00A12C52">
              <w:rPr>
                <w:b/>
                <w:szCs w:val="24"/>
              </w:rPr>
              <w:t>3</w:t>
            </w:r>
            <w:r w:rsidRPr="00A12C52">
              <w:rPr>
                <w:b/>
                <w:szCs w:val="24"/>
                <w:lang w:val="vi-VN"/>
              </w:rPr>
              <w:t xml:space="preserve"> – 202</w:t>
            </w:r>
            <w:r w:rsidR="004C10C9" w:rsidRPr="00A12C52">
              <w:rPr>
                <w:b/>
                <w:szCs w:val="24"/>
              </w:rPr>
              <w:t>4</w:t>
            </w:r>
          </w:p>
          <w:p w14:paraId="17EB46C2" w14:textId="77777777" w:rsidR="00412A8C" w:rsidRPr="00A12C52" w:rsidRDefault="00412A8C" w:rsidP="007121D5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bdr w:val="single" w:sz="4" w:space="0" w:color="auto"/>
              </w:rPr>
              <w:t>Mã đề: LS&amp;ĐL601</w:t>
            </w:r>
          </w:p>
        </w:tc>
        <w:tc>
          <w:tcPr>
            <w:tcW w:w="5165" w:type="dxa"/>
          </w:tcPr>
          <w:p w14:paraId="38063334" w14:textId="77777777" w:rsidR="00412A8C" w:rsidRPr="00A12C52" w:rsidRDefault="00412A8C" w:rsidP="007121D5">
            <w:pPr>
              <w:ind w:left="72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ĐỀ KIỂM TRA</w:t>
            </w:r>
            <w:r w:rsidRPr="00A12C52">
              <w:rPr>
                <w:b/>
                <w:szCs w:val="24"/>
                <w:lang w:val="vi-VN"/>
              </w:rPr>
              <w:t xml:space="preserve"> </w:t>
            </w:r>
            <w:r w:rsidRPr="00A12C52">
              <w:rPr>
                <w:b/>
                <w:szCs w:val="24"/>
              </w:rPr>
              <w:t>GIỮA HỌC KÌ II</w:t>
            </w:r>
          </w:p>
          <w:p w14:paraId="60E72A9B" w14:textId="77777777" w:rsidR="00412A8C" w:rsidRPr="00A12C52" w:rsidRDefault="00412A8C" w:rsidP="007121D5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MÔN</w:t>
            </w:r>
            <w:r w:rsidRPr="00A12C52">
              <w:rPr>
                <w:b/>
                <w:szCs w:val="24"/>
                <w:lang w:val="vi-VN"/>
              </w:rPr>
              <w:t xml:space="preserve">: </w:t>
            </w:r>
            <w:r w:rsidRPr="00A12C52">
              <w:rPr>
                <w:b/>
                <w:bCs/>
                <w:szCs w:val="24"/>
              </w:rPr>
              <w:t>LỊCH SỬ VÀ ĐỊA LÍ 6</w:t>
            </w:r>
          </w:p>
          <w:p w14:paraId="1F5A588C" w14:textId="77777777" w:rsidR="00412A8C" w:rsidRPr="00A12C52" w:rsidRDefault="00412A8C" w:rsidP="007121D5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Thời gian làm bài: 60 phút</w:t>
            </w:r>
          </w:p>
          <w:p w14:paraId="6803BD56" w14:textId="091A6DAD" w:rsidR="00412A8C" w:rsidRPr="00A12C52" w:rsidRDefault="00412A8C" w:rsidP="007121D5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Ngày kiểm tra: </w:t>
            </w:r>
            <w:r w:rsidR="00DD708F" w:rsidRPr="00A12C52">
              <w:rPr>
                <w:b/>
                <w:szCs w:val="24"/>
              </w:rPr>
              <w:t>01</w:t>
            </w:r>
            <w:r w:rsidRPr="00A12C52">
              <w:rPr>
                <w:b/>
                <w:szCs w:val="24"/>
              </w:rPr>
              <w:t>/</w:t>
            </w:r>
            <w:r w:rsidR="00DD708F" w:rsidRPr="00A12C52">
              <w:rPr>
                <w:b/>
                <w:szCs w:val="24"/>
              </w:rPr>
              <w:t>03</w:t>
            </w:r>
            <w:r w:rsidRPr="00A12C52">
              <w:rPr>
                <w:b/>
                <w:szCs w:val="24"/>
              </w:rPr>
              <w:t>/202</w:t>
            </w:r>
            <w:r w:rsidR="004C10C9" w:rsidRPr="00A12C52">
              <w:rPr>
                <w:b/>
                <w:szCs w:val="24"/>
              </w:rPr>
              <w:t>4</w:t>
            </w:r>
          </w:p>
        </w:tc>
      </w:tr>
    </w:tbl>
    <w:p w14:paraId="391AA0D5" w14:textId="77777777" w:rsidR="00E437AA" w:rsidRPr="00A12C52" w:rsidRDefault="00E437AA" w:rsidP="00056153">
      <w:pPr>
        <w:spacing w:line="276" w:lineRule="auto"/>
        <w:ind w:left="-142"/>
        <w:rPr>
          <w:b/>
          <w:szCs w:val="24"/>
        </w:rPr>
        <w:sectPr w:rsidR="00E437AA" w:rsidRPr="00A12C52" w:rsidSect="004831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60" w:right="1466" w:bottom="426" w:left="1440" w:header="720" w:footer="250" w:gutter="0"/>
          <w:cols w:num="2" w:space="720"/>
          <w:docGrid w:linePitch="360"/>
        </w:sectPr>
      </w:pPr>
    </w:p>
    <w:p w14:paraId="580477D9" w14:textId="77777777" w:rsidR="002840D9" w:rsidRPr="00A12C52" w:rsidRDefault="002840D9" w:rsidP="00056153">
      <w:pPr>
        <w:jc w:val="center"/>
        <w:rPr>
          <w:b/>
          <w:szCs w:val="24"/>
          <w:lang w:val="vi-VN"/>
        </w:rPr>
      </w:pPr>
    </w:p>
    <w:p w14:paraId="6B533AB8" w14:textId="77777777" w:rsidR="002840D9" w:rsidRPr="00A12C52" w:rsidRDefault="002840D9" w:rsidP="00056153">
      <w:pPr>
        <w:jc w:val="center"/>
        <w:rPr>
          <w:b/>
          <w:szCs w:val="24"/>
          <w:lang w:val="vi-VN"/>
        </w:rPr>
      </w:pPr>
    </w:p>
    <w:p w14:paraId="7592CB1C" w14:textId="77777777" w:rsidR="002840D9" w:rsidRPr="00A12C52" w:rsidRDefault="002840D9" w:rsidP="00056153">
      <w:pPr>
        <w:jc w:val="center"/>
        <w:rPr>
          <w:b/>
          <w:szCs w:val="24"/>
          <w:lang w:val="vi-VN"/>
        </w:rPr>
      </w:pPr>
    </w:p>
    <w:p w14:paraId="4D98D987" w14:textId="73008247" w:rsidR="0002167C" w:rsidRPr="00A12C52" w:rsidRDefault="0002167C" w:rsidP="00056153">
      <w:pPr>
        <w:jc w:val="center"/>
        <w:rPr>
          <w:b/>
          <w:szCs w:val="24"/>
          <w:lang w:val="vi-VN"/>
        </w:rPr>
      </w:pPr>
      <w:r w:rsidRPr="00A12C52">
        <w:rPr>
          <w:b/>
          <w:szCs w:val="24"/>
          <w:lang w:val="vi-VN"/>
        </w:rPr>
        <w:t>A. PHÂN MÔN LỊCH SỬ</w:t>
      </w:r>
    </w:p>
    <w:p w14:paraId="7BDDFB30" w14:textId="08DAC4BA" w:rsidR="0002167C" w:rsidRPr="00A12C52" w:rsidRDefault="0002167C" w:rsidP="0002167C">
      <w:pPr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  <w:lang w:val="vi-VN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030C3C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14863A9E" w14:textId="77777777" w:rsidR="001B1FD7" w:rsidRPr="00A12C52" w:rsidRDefault="001B1FD7" w:rsidP="001B1FD7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3848FF82" w14:textId="77777777" w:rsidR="00216F99" w:rsidRPr="00A12C52" w:rsidRDefault="00216F99" w:rsidP="00216F99">
      <w:pPr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1. </w:t>
      </w:r>
      <w:r w:rsidRPr="00A12C52">
        <w:rPr>
          <w:color w:val="000000"/>
          <w:szCs w:val="24"/>
        </w:rPr>
        <w:t>Nội dung nào dưới đây </w:t>
      </w:r>
      <w:r w:rsidRPr="00A12C52">
        <w:rPr>
          <w:b/>
          <w:bCs/>
          <w:i/>
          <w:iCs/>
          <w:color w:val="000000"/>
          <w:szCs w:val="24"/>
        </w:rPr>
        <w:t>không</w:t>
      </w:r>
      <w:r w:rsidRPr="00A12C52">
        <w:rPr>
          <w:b/>
          <w:bCs/>
          <w:color w:val="000000"/>
          <w:szCs w:val="24"/>
        </w:rPr>
        <w:t> </w:t>
      </w:r>
      <w:r w:rsidRPr="00A12C52">
        <w:rPr>
          <w:color w:val="000000"/>
          <w:szCs w:val="24"/>
        </w:rPr>
        <w:t>phản ánh đúng sự tiếp thu có chọn lọc văn hóa Trung Quốc của người Việt dưới thời Bắc thuộc?</w:t>
      </w:r>
    </w:p>
    <w:p w14:paraId="637F028E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Tiếp thu một số lễ tết nhưng đã có sự vận dụng cho phù hợp.</w:t>
      </w:r>
    </w:p>
    <w:p w14:paraId="1A91E3BF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Học một số phát minh kĩ thuật như: làm giấy, chế tạo đồ thủy tinh.</w:t>
      </w:r>
    </w:p>
    <w:p w14:paraId="69DAC7E9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Tiếp thu tư tưởng, phụ quyền nhưng vẫn tôn trọng phụ nữ.</w:t>
      </w:r>
    </w:p>
    <w:p w14:paraId="09343853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Chủ động tiếp thu chữ Hán và tiếng Hán để thay thế ngôn ngữ mẹ đẻ.</w:t>
      </w:r>
    </w:p>
    <w:p w14:paraId="3361733D" w14:textId="77777777" w:rsidR="00216F99" w:rsidRPr="00A12C52" w:rsidRDefault="00216F99" w:rsidP="00216F99">
      <w:pPr>
        <w:pStyle w:val="u1"/>
        <w:shd w:val="clear" w:color="auto" w:fill="FFFFFF"/>
        <w:spacing w:beforeAutospacing="0" w:afterAutospacing="0"/>
        <w:jc w:val="both"/>
        <w:rPr>
          <w:b w:val="0"/>
          <w:bCs w:val="0"/>
          <w:sz w:val="24"/>
          <w:szCs w:val="24"/>
        </w:rPr>
      </w:pPr>
      <w:r w:rsidRPr="00A12C52">
        <w:rPr>
          <w:sz w:val="24"/>
          <w:szCs w:val="24"/>
        </w:rPr>
        <w:t xml:space="preserve">Câu 2. </w:t>
      </w:r>
      <w:r w:rsidRPr="00A12C52">
        <w:rPr>
          <w:b w:val="0"/>
          <w:bCs w:val="0"/>
          <w:sz w:val="24"/>
          <w:szCs w:val="24"/>
        </w:rPr>
        <w:t>Ai là người được mệnh danh là Bố Cái Đại Vương?</w:t>
      </w:r>
    </w:p>
    <w:p w14:paraId="3C8EAFA5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Mai Thúc Loan.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 xml:space="preserve">Phùng Hải. </w:t>
      </w:r>
      <w:r w:rsidRPr="00A12C52">
        <w:rPr>
          <w:color w:val="000000"/>
          <w:szCs w:val="24"/>
        </w:rPr>
        <w:tab/>
      </w:r>
    </w:p>
    <w:p w14:paraId="48F52788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color w:val="000000"/>
          <w:szCs w:val="24"/>
        </w:rPr>
        <w:tab/>
      </w:r>
      <w:r w:rsidRPr="00A12C52">
        <w:rPr>
          <w:rStyle w:val="YoungMixChar"/>
          <w:b/>
          <w:szCs w:val="24"/>
        </w:rPr>
        <w:t xml:space="preserve">C. </w:t>
      </w:r>
      <w:r w:rsidRPr="00A12C52">
        <w:rPr>
          <w:color w:val="000000"/>
          <w:szCs w:val="24"/>
        </w:rPr>
        <w:t>Phùng An.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Phùng Hưng.</w:t>
      </w:r>
    </w:p>
    <w:p w14:paraId="7FFA5708" w14:textId="77777777" w:rsidR="00216F99" w:rsidRPr="00A12C52" w:rsidRDefault="00216F99" w:rsidP="00216F99">
      <w:pPr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3. </w:t>
      </w:r>
      <w:r w:rsidRPr="00A12C52">
        <w:rPr>
          <w:color w:val="000000"/>
          <w:szCs w:val="24"/>
        </w:rPr>
        <w:t>Trong suốt thời kì Bắc thuộc, người Việt vẫn nghe và nói hoàn toàn bằng</w:t>
      </w:r>
    </w:p>
    <w:p w14:paraId="41E9CAD0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tiếng Anh.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tiếng Thái.</w:t>
      </w:r>
      <w:r w:rsidRPr="00A12C52">
        <w:rPr>
          <w:rStyle w:val="YoungMixChar"/>
          <w:b/>
          <w:szCs w:val="24"/>
        </w:rPr>
        <w:tab/>
      </w:r>
    </w:p>
    <w:p w14:paraId="41165F9C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tiếng Hán.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tiếng Việt.</w:t>
      </w:r>
    </w:p>
    <w:p w14:paraId="125EB98B" w14:textId="77777777" w:rsidR="00216F99" w:rsidRPr="00A12C52" w:rsidRDefault="00216F99" w:rsidP="00216F99">
      <w:pPr>
        <w:pStyle w:val="ThngthngWeb"/>
        <w:spacing w:before="0" w:beforeAutospacing="0" w:after="0" w:afterAutospacing="0"/>
        <w:ind w:left="48" w:right="48"/>
        <w:jc w:val="both"/>
      </w:pPr>
      <w:r w:rsidRPr="00A12C52">
        <w:rPr>
          <w:b/>
          <w:color w:val="000000"/>
        </w:rPr>
        <w:t xml:space="preserve">Câu 4. </w:t>
      </w:r>
      <w:r w:rsidRPr="00A12C52">
        <w:rPr>
          <w:color w:val="000000"/>
        </w:rPr>
        <w:t>Năm 713, Mai Thúc Loan phất cờ khởi nghĩa ở</w:t>
      </w:r>
    </w:p>
    <w:p w14:paraId="5700C31D" w14:textId="77777777" w:rsidR="00216F99" w:rsidRPr="00A12C52" w:rsidRDefault="00216F99" w:rsidP="00216F99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đầm Dạ Trạch (Hưng Yên).</w:t>
      </w:r>
      <w:r w:rsidRPr="00A12C52">
        <w:rPr>
          <w:rStyle w:val="YoungMixChar"/>
          <w:b/>
          <w:szCs w:val="24"/>
        </w:rPr>
        <w:tab/>
      </w:r>
    </w:p>
    <w:p w14:paraId="534A2386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núi Nưa (Triệu Sơn – Thanh Hóa).</w:t>
      </w:r>
    </w:p>
    <w:p w14:paraId="5E41AC69" w14:textId="77777777" w:rsidR="00216F99" w:rsidRPr="00A12C52" w:rsidRDefault="00216F99" w:rsidP="00216F99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Hoan Châu (Nghệ An – Hà Tĩnh).</w:t>
      </w:r>
      <w:r w:rsidRPr="00A12C52">
        <w:rPr>
          <w:rStyle w:val="YoungMixChar"/>
          <w:b/>
          <w:szCs w:val="24"/>
        </w:rPr>
        <w:tab/>
      </w:r>
    </w:p>
    <w:p w14:paraId="18802518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Hát Môn (Phúc Thọ – Hà Nội).</w:t>
      </w:r>
    </w:p>
    <w:p w14:paraId="071BC13F" w14:textId="77777777" w:rsidR="00216F99" w:rsidRPr="00A12C52" w:rsidRDefault="00216F99" w:rsidP="00216F99">
      <w:pPr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5. </w:t>
      </w:r>
      <w:r w:rsidRPr="00A12C52">
        <w:rPr>
          <w:color w:val="000000"/>
          <w:szCs w:val="24"/>
        </w:rPr>
        <w:t>Tên gọi thân thuộc của nhân dân khi gọi Mai Thúc Loan là</w:t>
      </w:r>
    </w:p>
    <w:p w14:paraId="4ED131DA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Vua Hắc.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Vua Mai.</w:t>
      </w:r>
      <w:r w:rsidRPr="00A12C52">
        <w:rPr>
          <w:rStyle w:val="YoungMixChar"/>
          <w:b/>
          <w:szCs w:val="24"/>
        </w:rPr>
        <w:tab/>
      </w:r>
    </w:p>
    <w:p w14:paraId="4A72593A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Mai Hắc Đế.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Vua Đế.</w:t>
      </w:r>
    </w:p>
    <w:p w14:paraId="1FD5E887" w14:textId="77777777" w:rsidR="00216F99" w:rsidRPr="00A12C52" w:rsidRDefault="00216F99" w:rsidP="00216F99">
      <w:pPr>
        <w:pStyle w:val="ThngthngWeb"/>
        <w:spacing w:before="0" w:beforeAutospacing="0" w:after="0" w:afterAutospacing="0"/>
        <w:ind w:left="48" w:right="48"/>
        <w:jc w:val="both"/>
      </w:pPr>
      <w:r w:rsidRPr="00A12C52">
        <w:rPr>
          <w:b/>
          <w:color w:val="000000"/>
        </w:rPr>
        <w:t xml:space="preserve">Câu 6. </w:t>
      </w:r>
      <w:r w:rsidRPr="00A12C52">
        <w:rPr>
          <w:color w:val="000000"/>
        </w:rPr>
        <w:t>Kinh đô của nước Vạn Xuân ở vùng</w:t>
      </w:r>
    </w:p>
    <w:p w14:paraId="6C465071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cửa sông Tô Lịch.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Phong Châu.</w:t>
      </w:r>
    </w:p>
    <w:p w14:paraId="6088F13D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cửa sông Bạch Đằng.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Phong Khê.</w:t>
      </w:r>
    </w:p>
    <w:p w14:paraId="009BAA79" w14:textId="77777777" w:rsidR="00216F99" w:rsidRPr="00A12C52" w:rsidRDefault="00216F99" w:rsidP="00216F99">
      <w:pPr>
        <w:rPr>
          <w:szCs w:val="24"/>
        </w:rPr>
      </w:pPr>
      <w:r w:rsidRPr="00A12C52">
        <w:rPr>
          <w:b/>
          <w:color w:val="000000"/>
          <w:szCs w:val="24"/>
        </w:rPr>
        <w:t xml:space="preserve">Câu 7. </w:t>
      </w:r>
      <w:r w:rsidRPr="00A12C52">
        <w:rPr>
          <w:color w:val="000000"/>
          <w:szCs w:val="24"/>
        </w:rPr>
        <w:t>Phùng Hưng xây dựng chính quyền tự chủ trong vòng bao nhiêu năm?</w:t>
      </w:r>
    </w:p>
    <w:p w14:paraId="6EE79A5A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11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12 năm.</w:t>
      </w:r>
      <w:r w:rsidRPr="00A12C52">
        <w:rPr>
          <w:rStyle w:val="YoungMixChar"/>
          <w:b/>
          <w:szCs w:val="24"/>
        </w:rPr>
        <w:tab/>
      </w:r>
    </w:p>
    <w:p w14:paraId="461969F4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10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9 năm</w:t>
      </w:r>
    </w:p>
    <w:p w14:paraId="58029360" w14:textId="77777777" w:rsidR="00216F99" w:rsidRPr="00A12C52" w:rsidRDefault="00216F99" w:rsidP="00216F99">
      <w:pPr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8. </w:t>
      </w:r>
      <w:r w:rsidRPr="00A12C52">
        <w:rPr>
          <w:color w:val="000000"/>
          <w:szCs w:val="24"/>
        </w:rPr>
        <w:t>Yếu tố kĩ thuật nào của Trung Quốc mới được du nhập vào Việt Nam dưới thời Bắc thuộc?</w:t>
      </w:r>
    </w:p>
    <w:p w14:paraId="75DCACA1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Làm đồ gốm.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Đúc trống đồng.</w:t>
      </w:r>
    </w:p>
    <w:p w14:paraId="2DD785C4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Sản xuất muối.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Chế tạo đồ thủy tinh.</w:t>
      </w:r>
    </w:p>
    <w:p w14:paraId="40336B9F" w14:textId="77777777" w:rsidR="00216F99" w:rsidRPr="00A12C52" w:rsidRDefault="00216F99" w:rsidP="00216F99">
      <w:pPr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9. </w:t>
      </w:r>
      <w:r w:rsidRPr="00A12C52">
        <w:rPr>
          <w:color w:val="000000"/>
          <w:szCs w:val="24"/>
        </w:rPr>
        <w:t>Sau khi lên ngôi hoàng đế, Lý Bí đặt tên nước là</w:t>
      </w:r>
    </w:p>
    <w:p w14:paraId="0FB48E2D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Đại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Đại Cồ Việt.</w:t>
      </w:r>
      <w:r w:rsidRPr="00A12C52">
        <w:rPr>
          <w:rStyle w:val="YoungMixChar"/>
          <w:b/>
          <w:szCs w:val="24"/>
        </w:rPr>
        <w:tab/>
      </w:r>
    </w:p>
    <w:p w14:paraId="1CBF1EE7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Đại Nam.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Vạn Xuân.</w:t>
      </w:r>
    </w:p>
    <w:p w14:paraId="6B11537D" w14:textId="77777777" w:rsidR="00216F99" w:rsidRPr="00A12C52" w:rsidRDefault="00216F99" w:rsidP="00216F99">
      <w:pPr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10. </w:t>
      </w:r>
      <w:r w:rsidRPr="00A12C52">
        <w:rPr>
          <w:color w:val="000000"/>
          <w:szCs w:val="24"/>
        </w:rPr>
        <w:t>Tín ngưỡng truyền thống được người Việt duy trì trong suốt thời Bắc thuộc là</w:t>
      </w:r>
    </w:p>
    <w:p w14:paraId="12BCDEDF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thờ thần tài.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thờ cúng tổ tiên.</w:t>
      </w:r>
      <w:r w:rsidRPr="00A12C52">
        <w:rPr>
          <w:rStyle w:val="YoungMixChar"/>
          <w:b/>
          <w:szCs w:val="24"/>
        </w:rPr>
        <w:tab/>
      </w:r>
    </w:p>
    <w:p w14:paraId="72BEB93F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thờ Đức Phật.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thờ thánh A-la.</w:t>
      </w:r>
    </w:p>
    <w:p w14:paraId="19D5947C" w14:textId="77777777" w:rsidR="00216F99" w:rsidRPr="00A12C52" w:rsidRDefault="00216F99" w:rsidP="00216F99">
      <w:pPr>
        <w:jc w:val="both"/>
        <w:rPr>
          <w:b/>
          <w:szCs w:val="24"/>
          <w:u w:val="single"/>
          <w:lang w:val="vi-VN"/>
        </w:rPr>
      </w:pPr>
      <w:r w:rsidRPr="00A12C52">
        <w:rPr>
          <w:b/>
          <w:szCs w:val="24"/>
          <w:u w:val="single"/>
          <w:lang w:val="vi-VN"/>
        </w:rPr>
        <w:t>II. Tự luận (2</w:t>
      </w:r>
      <w:r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-VN"/>
        </w:rPr>
        <w:t>5 điểm)</w:t>
      </w:r>
    </w:p>
    <w:p w14:paraId="7DB8BBA0" w14:textId="21CF2F62" w:rsidR="00216F99" w:rsidRPr="00A12C52" w:rsidRDefault="00216F99" w:rsidP="0087348A">
      <w:pPr>
        <w:jc w:val="both"/>
        <w:rPr>
          <w:b/>
          <w:bCs/>
          <w:szCs w:val="24"/>
        </w:rPr>
      </w:pPr>
      <w:r w:rsidRPr="00A12C52">
        <w:rPr>
          <w:b/>
          <w:bCs/>
          <w:szCs w:val="24"/>
          <w:lang w:val="vi-VN"/>
        </w:rPr>
        <w:t>Câu 1 (</w:t>
      </w:r>
      <w:r w:rsidRPr="00A12C52">
        <w:rPr>
          <w:b/>
          <w:bCs/>
          <w:szCs w:val="24"/>
        </w:rPr>
        <w:t>1</w:t>
      </w:r>
      <w:r w:rsidR="0087348A" w:rsidRPr="00A12C52">
        <w:rPr>
          <w:b/>
          <w:bCs/>
          <w:szCs w:val="24"/>
        </w:rPr>
        <w:t>,0</w:t>
      </w:r>
      <w:r w:rsidRPr="00A12C52">
        <w:rPr>
          <w:b/>
          <w:bCs/>
          <w:szCs w:val="24"/>
          <w:lang w:val="vi-VN"/>
        </w:rPr>
        <w:t xml:space="preserve"> điểm)</w:t>
      </w:r>
      <w:r w:rsidRPr="00A12C52">
        <w:rPr>
          <w:bCs/>
          <w:szCs w:val="24"/>
          <w:lang w:val="vi-VN"/>
        </w:rPr>
        <w:t>:</w:t>
      </w:r>
      <w:r w:rsidRPr="00A12C52">
        <w:rPr>
          <w:b/>
          <w:bCs/>
          <w:szCs w:val="24"/>
          <w:lang w:val="vi-VN"/>
        </w:rPr>
        <w:t xml:space="preserve"> </w:t>
      </w:r>
      <w:r w:rsidRPr="00A12C52">
        <w:rPr>
          <w:bCs/>
          <w:szCs w:val="24"/>
        </w:rPr>
        <w:t>Trình bày ý nghĩa lịch sử của cuộc khởi nghĩa Lý Bí</w:t>
      </w:r>
      <w:r w:rsidRPr="00A12C52">
        <w:rPr>
          <w:bCs/>
          <w:szCs w:val="24"/>
          <w:lang w:val="vi-VN"/>
        </w:rPr>
        <w:t>?</w:t>
      </w:r>
    </w:p>
    <w:p w14:paraId="3302D266" w14:textId="77777777" w:rsidR="00216F99" w:rsidRPr="00A12C52" w:rsidRDefault="00216F99" w:rsidP="00216F99">
      <w:pPr>
        <w:widowControl/>
        <w:spacing w:line="276" w:lineRule="auto"/>
        <w:rPr>
          <w:szCs w:val="24"/>
          <w:lang w:val="pt-BR"/>
        </w:rPr>
      </w:pPr>
      <w:r w:rsidRPr="00A12C52">
        <w:rPr>
          <w:b/>
          <w:szCs w:val="24"/>
          <w:lang w:val="pt-BR"/>
        </w:rPr>
        <w:t>Câu 2 (1,5 điểm)</w:t>
      </w:r>
      <w:r w:rsidRPr="00A12C52">
        <w:rPr>
          <w:szCs w:val="24"/>
          <w:lang w:val="pt-BR"/>
        </w:rPr>
        <w:t>:</w:t>
      </w:r>
    </w:p>
    <w:p w14:paraId="0E4E74D7" w14:textId="77777777" w:rsidR="00216F99" w:rsidRPr="00A12C52" w:rsidRDefault="00216F99" w:rsidP="00216F99">
      <w:pPr>
        <w:widowControl/>
        <w:spacing w:line="276" w:lineRule="auto"/>
        <w:ind w:firstLine="720"/>
        <w:rPr>
          <w:szCs w:val="24"/>
          <w:lang w:val="pt-BR"/>
        </w:rPr>
      </w:pPr>
      <w:r w:rsidRPr="00A12C52">
        <w:rPr>
          <w:szCs w:val="24"/>
          <w:lang w:val="pt-BR"/>
        </w:rPr>
        <w:t>a. Sau hơn 1000 năm Bắc thuộc, tổ tiên đã để lại cho chúng ta những gì?</w:t>
      </w:r>
    </w:p>
    <w:p w14:paraId="72E51127" w14:textId="77777777" w:rsidR="00216F99" w:rsidRPr="00A12C52" w:rsidRDefault="00216F99" w:rsidP="00216F99">
      <w:pPr>
        <w:widowControl/>
        <w:spacing w:line="276" w:lineRule="auto"/>
        <w:rPr>
          <w:szCs w:val="24"/>
          <w:lang w:val="pt-BR"/>
        </w:rPr>
      </w:pPr>
      <w:r w:rsidRPr="00A12C52">
        <w:rPr>
          <w:szCs w:val="24"/>
          <w:lang w:val="pt-BR"/>
        </w:rPr>
        <w:tab/>
        <w:t>b. Là học sinh, em sẽ làm gì để bảo vệ những thành quả đó?</w:t>
      </w:r>
    </w:p>
    <w:p w14:paraId="61D81956" w14:textId="77777777" w:rsidR="00630E32" w:rsidRPr="00A12C52" w:rsidRDefault="00630E32">
      <w:pPr>
        <w:widowControl/>
        <w:spacing w:after="160" w:line="259" w:lineRule="auto"/>
        <w:rPr>
          <w:b/>
          <w:szCs w:val="24"/>
        </w:rPr>
      </w:pPr>
      <w:r w:rsidRPr="00A12C52">
        <w:rPr>
          <w:b/>
          <w:szCs w:val="24"/>
        </w:rPr>
        <w:br w:type="page"/>
      </w:r>
    </w:p>
    <w:p w14:paraId="6B635C0F" w14:textId="50979265" w:rsidR="00412A8C" w:rsidRPr="00A12C52" w:rsidRDefault="00412A8C" w:rsidP="00412A8C">
      <w:pPr>
        <w:spacing w:line="276" w:lineRule="auto"/>
        <w:ind w:left="-142"/>
        <w:jc w:val="center"/>
        <w:rPr>
          <w:szCs w:val="24"/>
          <w:lang w:val="vi-VN"/>
        </w:rPr>
      </w:pPr>
      <w:r w:rsidRPr="00A12C52">
        <w:rPr>
          <w:b/>
          <w:szCs w:val="24"/>
        </w:rPr>
        <w:lastRenderedPageBreak/>
        <w:t>B. PHÂN MÔN ĐỊA LÍ</w:t>
      </w:r>
    </w:p>
    <w:p w14:paraId="5DCFA6C8" w14:textId="1AD3DAC0" w:rsidR="00412A8C" w:rsidRPr="00A12C52" w:rsidRDefault="00412A8C" w:rsidP="009A5766">
      <w:pPr>
        <w:spacing w:line="276" w:lineRule="auto"/>
        <w:ind w:left="-142"/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87348A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631B42BD" w14:textId="77777777" w:rsidR="001B1FD7" w:rsidRPr="00A12C52" w:rsidRDefault="001B1FD7" w:rsidP="001B1FD7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1F35BBDE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1. </w:t>
      </w:r>
      <w:r w:rsidRPr="00A12C52">
        <w:rPr>
          <w:color w:val="000000"/>
          <w:szCs w:val="24"/>
        </w:rPr>
        <w:t>Đất là</w:t>
      </w:r>
    </w:p>
    <w:p w14:paraId="6B74F522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lớp mùn có màu nâu xám, cung cấp chất dinh dưỡng cho cây trồng phát triển.</w:t>
      </w:r>
    </w:p>
    <w:p w14:paraId="00ED101E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lớp vật chất mỏng, vụn bở, bao phủ trên bề mặt các lục địa và đảo, được đặc trưng bởi độ phì.</w:t>
      </w:r>
    </w:p>
    <w:p w14:paraId="218FFEA1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lớp vật liệu vụn bở, có thành phần phức tạp ở phía trên lục địa và bề mặt đáy đại dương.</w:t>
      </w:r>
    </w:p>
    <w:p w14:paraId="2C283504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lớp vật chất có được từ quá trình phân hủy các loại đá.</w:t>
      </w:r>
    </w:p>
    <w:p w14:paraId="1D86A738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2. </w:t>
      </w:r>
      <w:r w:rsidRPr="00A12C52">
        <w:rPr>
          <w:color w:val="000000"/>
          <w:szCs w:val="24"/>
        </w:rPr>
        <w:t>Nhân tố tác động chủ yếu đến quá trình hình thành độ phì của đất là</w:t>
      </w:r>
    </w:p>
    <w:p w14:paraId="51C9D97C" w14:textId="77777777" w:rsidR="0047703D" w:rsidRPr="00A12C52" w:rsidRDefault="0047703D" w:rsidP="009A576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sinh vật.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đá mẹ.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địa hình.</w:t>
      </w:r>
    </w:p>
    <w:p w14:paraId="47A94CD7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3. </w:t>
      </w:r>
      <w:r w:rsidRPr="00A12C52">
        <w:rPr>
          <w:color w:val="000000"/>
          <w:szCs w:val="24"/>
        </w:rPr>
        <w:t>Trong các tầng đất, tầng trực tiếp tác động đến sự sinh trưởng và phát triển của thực vật là</w:t>
      </w:r>
    </w:p>
    <w:p w14:paraId="19AA1F0A" w14:textId="77777777" w:rsidR="009A5766" w:rsidRPr="00A12C52" w:rsidRDefault="0047703D" w:rsidP="009A5766">
      <w:pPr>
        <w:tabs>
          <w:tab w:val="left" w:pos="283"/>
          <w:tab w:val="left" w:pos="5529"/>
          <w:tab w:val="left" w:pos="8150"/>
        </w:tabs>
        <w:spacing w:line="276" w:lineRule="auto"/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tầng chứa mùn.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tầng tích tụ.</w:t>
      </w:r>
      <w:r w:rsidRPr="00A12C52">
        <w:rPr>
          <w:rStyle w:val="YoungMixChar"/>
          <w:b/>
          <w:szCs w:val="24"/>
        </w:rPr>
        <w:tab/>
      </w:r>
    </w:p>
    <w:p w14:paraId="44F5ADB8" w14:textId="264AABB6" w:rsidR="0047703D" w:rsidRPr="00A12C52" w:rsidRDefault="0047703D" w:rsidP="009A5766">
      <w:pPr>
        <w:tabs>
          <w:tab w:val="left" w:pos="283"/>
          <w:tab w:val="left" w:pos="5528"/>
          <w:tab w:val="left" w:pos="8150"/>
        </w:tabs>
        <w:spacing w:line="276" w:lineRule="auto"/>
        <w:ind w:left="142" w:firstLine="142"/>
        <w:rPr>
          <w:szCs w:val="24"/>
        </w:rPr>
      </w:pPr>
      <w:r w:rsidRPr="00A12C52">
        <w:rPr>
          <w:rStyle w:val="YoungMixChar"/>
          <w:b/>
          <w:szCs w:val="24"/>
        </w:rPr>
        <w:t xml:space="preserve">C. </w:t>
      </w:r>
      <w:r w:rsidRPr="00A12C52">
        <w:rPr>
          <w:color w:val="000000"/>
          <w:szCs w:val="24"/>
        </w:rPr>
        <w:t>tầng đá mẹ.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tầng thảm mục.</w:t>
      </w:r>
    </w:p>
    <w:p w14:paraId="20164EFA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4. </w:t>
      </w:r>
      <w:r w:rsidRPr="00A12C52">
        <w:rPr>
          <w:color w:val="000000"/>
          <w:szCs w:val="24"/>
        </w:rPr>
        <w:t>Nhóm đất nào dưới đây được coi là nhóm đất tốt nhất trên Trái Đất?</w:t>
      </w:r>
    </w:p>
    <w:p w14:paraId="12E08C36" w14:textId="77777777" w:rsidR="0047703D" w:rsidRPr="00A12C52" w:rsidRDefault="0047703D" w:rsidP="009A5766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Đất pốt dôn.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Đất đen thảo nguyên ôn đới.</w:t>
      </w:r>
    </w:p>
    <w:p w14:paraId="4B6FC0B8" w14:textId="77777777" w:rsidR="0047703D" w:rsidRPr="00A12C52" w:rsidRDefault="0047703D" w:rsidP="009A5766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Đất đỏ vàng nhiệt đới.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Đất đài nguyên.</w:t>
      </w:r>
    </w:p>
    <w:p w14:paraId="1941292A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5. </w:t>
      </w:r>
      <w:r w:rsidRPr="00A12C52">
        <w:rPr>
          <w:color w:val="000000"/>
          <w:szCs w:val="24"/>
        </w:rPr>
        <w:t>Hai yếu tố của khí hậu ảnh hưởng trực tiếp đến quá trình hình thành đất là</w:t>
      </w:r>
    </w:p>
    <w:p w14:paraId="73D4ED52" w14:textId="77777777" w:rsidR="0047703D" w:rsidRPr="00A12C52" w:rsidRDefault="0047703D" w:rsidP="009A5766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bức xạ và lượng mưa.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độ ẩm và lượng mưa.</w:t>
      </w:r>
    </w:p>
    <w:p w14:paraId="4AA1646A" w14:textId="77777777" w:rsidR="0047703D" w:rsidRPr="00A12C52" w:rsidRDefault="0047703D" w:rsidP="009A5766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nhiệt độ và lượng mưa.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nhiệt độ và ánh sáng.</w:t>
      </w:r>
    </w:p>
    <w:p w14:paraId="2C9619A4" w14:textId="77777777" w:rsidR="0047703D" w:rsidRPr="00A12C52" w:rsidRDefault="0047703D" w:rsidP="009A5766">
      <w:pPr>
        <w:spacing w:line="276" w:lineRule="auto"/>
        <w:ind w:left="48"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6. </w:t>
      </w:r>
      <w:r w:rsidRPr="00A12C52">
        <w:rPr>
          <w:color w:val="000000"/>
          <w:szCs w:val="24"/>
        </w:rPr>
        <w:t xml:space="preserve">Nhận xét nào sau đây </w:t>
      </w:r>
      <w:r w:rsidRPr="00A12C52">
        <w:rPr>
          <w:b/>
          <w:bCs/>
          <w:i/>
          <w:iCs/>
          <w:color w:val="000000"/>
          <w:szCs w:val="24"/>
        </w:rPr>
        <w:t>không đúng</w:t>
      </w:r>
      <w:r w:rsidRPr="00A12C52">
        <w:rPr>
          <w:color w:val="000000"/>
          <w:szCs w:val="24"/>
        </w:rPr>
        <w:t xml:space="preserve"> khi nói về sinh vật dưới đại dương?</w:t>
      </w:r>
    </w:p>
    <w:p w14:paraId="156267F8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Vô cùng phong phú, đa dạng.</w:t>
      </w:r>
    </w:p>
    <w:p w14:paraId="7B3B6231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Các sinh vật phân hoá theo độ sâu.</w:t>
      </w:r>
    </w:p>
    <w:p w14:paraId="3032EE7C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Chỉ có số ít loài sinh vật sinh sống.</w:t>
      </w:r>
    </w:p>
    <w:p w14:paraId="2CF3C81D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Gồm cả động vật và thực vật.</w:t>
      </w:r>
    </w:p>
    <w:p w14:paraId="1F50DBCD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7. </w:t>
      </w:r>
      <w:r w:rsidRPr="00A12C52">
        <w:rPr>
          <w:color w:val="000000"/>
          <w:szCs w:val="24"/>
        </w:rPr>
        <w:t>Sự khác biệt về thực vật ở các đới là do</w:t>
      </w:r>
    </w:p>
    <w:p w14:paraId="7C0D0416" w14:textId="77777777" w:rsidR="0047703D" w:rsidRPr="00A12C52" w:rsidRDefault="0047703D" w:rsidP="009A576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con người.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đất.</w:t>
      </w:r>
    </w:p>
    <w:p w14:paraId="1A62BE2D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8. </w:t>
      </w:r>
      <w:r w:rsidRPr="00A12C52">
        <w:rPr>
          <w:color w:val="000000"/>
          <w:szCs w:val="24"/>
        </w:rPr>
        <w:t>Rừng nhiệt đới có lượng mưa trung bình năm trên</w:t>
      </w:r>
    </w:p>
    <w:p w14:paraId="59267354" w14:textId="77777777" w:rsidR="0047703D" w:rsidRPr="00A12C52" w:rsidRDefault="0047703D" w:rsidP="009A5766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1500 mm.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500 mm.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1700 mm.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1000 mm.</w:t>
      </w:r>
    </w:p>
    <w:p w14:paraId="33233316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9. </w:t>
      </w:r>
      <w:r w:rsidRPr="00A12C52">
        <w:rPr>
          <w:color w:val="000000"/>
          <w:szCs w:val="24"/>
        </w:rPr>
        <w:t>Rừng nhiệt đới phân bố chủ yếu ở</w:t>
      </w:r>
    </w:p>
    <w:p w14:paraId="686B971A" w14:textId="77777777" w:rsidR="0047703D" w:rsidRPr="00A12C52" w:rsidRDefault="0047703D" w:rsidP="009A5766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vùng cận cực.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vùng ôn đới.</w:t>
      </w:r>
    </w:p>
    <w:p w14:paraId="02909E8F" w14:textId="77777777" w:rsidR="0047703D" w:rsidRPr="00A12C52" w:rsidRDefault="0047703D" w:rsidP="009A5766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hai bên chí tuyến.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hai bên xích đạo.</w:t>
      </w:r>
    </w:p>
    <w:p w14:paraId="011F8CD3" w14:textId="77777777" w:rsidR="0047703D" w:rsidRPr="00A12C52" w:rsidRDefault="0047703D" w:rsidP="009A5766">
      <w:pPr>
        <w:spacing w:line="276" w:lineRule="auto"/>
        <w:rPr>
          <w:szCs w:val="24"/>
        </w:rPr>
      </w:pPr>
      <w:r w:rsidRPr="00A12C52">
        <w:rPr>
          <w:b/>
          <w:color w:val="000000"/>
          <w:szCs w:val="24"/>
        </w:rPr>
        <w:t xml:space="preserve">Câu 10. </w:t>
      </w:r>
      <w:r w:rsidRPr="00A12C52">
        <w:rPr>
          <w:color w:val="000000"/>
          <w:szCs w:val="24"/>
        </w:rPr>
        <w:t>Rừng nhiệt đới được chia thành hai kiểu chính nào sau đây?</w:t>
      </w:r>
    </w:p>
    <w:p w14:paraId="326A28F6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Rừng mưa nhiệt đới và rừng nhiệt đới gió mùa.</w:t>
      </w:r>
    </w:p>
    <w:p w14:paraId="2DB23995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Rừng mưa nhiệt đới và rừng cận nhiệt đới mùa.</w:t>
      </w:r>
    </w:p>
    <w:p w14:paraId="2957D61F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Rừng nhiệt đới ẩm và rừng nhiệt đới xích đạo.</w:t>
      </w:r>
    </w:p>
    <w:p w14:paraId="29BE1BF2" w14:textId="77777777" w:rsidR="0047703D" w:rsidRPr="00A12C52" w:rsidRDefault="0047703D" w:rsidP="009A5766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Rừng nhiệt đới khô và rừng cận nhiệt gió mùa.</w:t>
      </w:r>
    </w:p>
    <w:p w14:paraId="0CC691D9" w14:textId="77777777" w:rsidR="00870515" w:rsidRPr="00A12C52" w:rsidRDefault="00870515" w:rsidP="00870515">
      <w:pPr>
        <w:spacing w:line="276" w:lineRule="auto"/>
        <w:ind w:hanging="284"/>
        <w:jc w:val="both"/>
        <w:rPr>
          <w:b/>
          <w:spacing w:val="-10"/>
          <w:szCs w:val="24"/>
          <w:u w:val="single"/>
          <w:lang w:val="it-IT"/>
        </w:rPr>
      </w:pPr>
      <w:r w:rsidRPr="00A12C52">
        <w:rPr>
          <w:b/>
          <w:spacing w:val="-10"/>
          <w:szCs w:val="24"/>
          <w:u w:val="single"/>
          <w:lang w:val="it-IT"/>
        </w:rPr>
        <w:t>II. Tự luận (2,5 điểm)</w:t>
      </w:r>
    </w:p>
    <w:p w14:paraId="38D5D98B" w14:textId="77777777" w:rsidR="00870515" w:rsidRPr="00A12C52" w:rsidRDefault="00870515" w:rsidP="00870515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1</w:t>
      </w:r>
      <w:r w:rsidRPr="00A12C52">
        <w:rPr>
          <w:bCs/>
          <w:i/>
          <w:szCs w:val="24"/>
        </w:rPr>
        <w:t xml:space="preserve"> </w:t>
      </w:r>
      <w:r w:rsidRPr="00A12C52">
        <w:rPr>
          <w:b/>
          <w:szCs w:val="24"/>
        </w:rPr>
        <w:t>(</w:t>
      </w:r>
      <w:r w:rsidRPr="00A12C52">
        <w:rPr>
          <w:b/>
          <w:szCs w:val="24"/>
          <w:lang w:val="fr-FR"/>
        </w:rPr>
        <w:t>1,0 điểm)</w:t>
      </w:r>
      <w:r w:rsidRPr="00A12C52">
        <w:rPr>
          <w:szCs w:val="24"/>
          <w:lang w:val="fr-FR"/>
        </w:rPr>
        <w:t>:</w:t>
      </w:r>
      <w:r w:rsidRPr="00A12C52">
        <w:rPr>
          <w:i/>
          <w:szCs w:val="24"/>
          <w:lang w:val="fr-FR"/>
        </w:rPr>
        <w:t xml:space="preserve"> </w:t>
      </w:r>
      <w:r w:rsidRPr="00A12C52">
        <w:rPr>
          <w:iCs/>
          <w:szCs w:val="24"/>
          <w:lang w:val="fr-FR"/>
        </w:rPr>
        <w:t>T</w:t>
      </w:r>
      <w:r w:rsidRPr="00A12C52">
        <w:rPr>
          <w:szCs w:val="24"/>
        </w:rPr>
        <w:t>rình bày đặc điểm rừng mưa nhiệt đới trên thế giới.</w:t>
      </w:r>
    </w:p>
    <w:p w14:paraId="7F078DAC" w14:textId="23080CB7" w:rsidR="00870515" w:rsidRPr="00A12C52" w:rsidRDefault="00870515" w:rsidP="00870515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2</w:t>
      </w:r>
      <w:r w:rsidRPr="00A12C52">
        <w:rPr>
          <w:bCs/>
          <w:szCs w:val="24"/>
          <w:lang w:val="fr-FR"/>
        </w:rPr>
        <w:t xml:space="preserve"> </w:t>
      </w:r>
      <w:r w:rsidRPr="00A12C52">
        <w:rPr>
          <w:b/>
          <w:szCs w:val="24"/>
        </w:rPr>
        <w:t>(1,0 điểm)</w:t>
      </w:r>
      <w:r w:rsidRPr="00A12C52">
        <w:rPr>
          <w:bCs/>
          <w:szCs w:val="24"/>
        </w:rPr>
        <w:t>:</w:t>
      </w:r>
      <w:r w:rsidRPr="00A12C52">
        <w:rPr>
          <w:bCs/>
          <w:i/>
          <w:szCs w:val="24"/>
        </w:rPr>
        <w:t xml:space="preserve"> </w:t>
      </w:r>
      <w:r w:rsidRPr="00A12C52">
        <w:rPr>
          <w:szCs w:val="24"/>
        </w:rPr>
        <w:t>Em hãy nêu một số biện pháp góp phần làm tăng độ phì của đất</w:t>
      </w:r>
      <w:r w:rsidR="008C30FF">
        <w:rPr>
          <w:szCs w:val="24"/>
        </w:rPr>
        <w:t>.</w:t>
      </w:r>
    </w:p>
    <w:p w14:paraId="5FD2FA11" w14:textId="77777777" w:rsidR="00870515" w:rsidRPr="00A12C52" w:rsidRDefault="00870515" w:rsidP="00870515">
      <w:pPr>
        <w:spacing w:line="276" w:lineRule="auto"/>
        <w:jc w:val="both"/>
        <w:rPr>
          <w:szCs w:val="24"/>
        </w:rPr>
      </w:pPr>
      <w:r w:rsidRPr="00A12C52">
        <w:rPr>
          <w:b/>
          <w:bCs/>
          <w:szCs w:val="24"/>
        </w:rPr>
        <w:t xml:space="preserve">Câu 3 </w:t>
      </w:r>
      <w:r w:rsidRPr="00A12C52">
        <w:rPr>
          <w:b/>
          <w:szCs w:val="24"/>
        </w:rPr>
        <w:t>(0,5 điểm)</w:t>
      </w:r>
      <w:r w:rsidRPr="00A12C52">
        <w:rPr>
          <w:bCs/>
          <w:szCs w:val="24"/>
        </w:rPr>
        <w:t xml:space="preserve">: </w:t>
      </w:r>
      <w:r w:rsidRPr="00A12C52">
        <w:rPr>
          <w:szCs w:val="24"/>
        </w:rPr>
        <w:t>Em hãy kể tên một số loài sinh vật đứng trước nguy cơ tuyệt chủng và giải thích nguyên nhân dẫn đến tình trạng đó.</w:t>
      </w:r>
    </w:p>
    <w:p w14:paraId="3870CAD7" w14:textId="77777777" w:rsidR="008F1F7B" w:rsidRPr="00A12C52" w:rsidRDefault="008F1F7B" w:rsidP="008F1F7B">
      <w:pPr>
        <w:jc w:val="center"/>
        <w:rPr>
          <w:szCs w:val="24"/>
        </w:rPr>
      </w:pPr>
      <w:r w:rsidRPr="00A12C52">
        <w:rPr>
          <w:rStyle w:val="YoungMixChar"/>
          <w:b/>
          <w:i/>
          <w:szCs w:val="24"/>
        </w:rPr>
        <w:t>------ HẾT ------</w:t>
      </w:r>
    </w:p>
    <w:p w14:paraId="2C0AE144" w14:textId="77777777" w:rsidR="008F1F7B" w:rsidRPr="00A12C52" w:rsidRDefault="008F1F7B" w:rsidP="008F1F7B">
      <w:pPr>
        <w:spacing w:line="276" w:lineRule="auto"/>
        <w:jc w:val="center"/>
        <w:rPr>
          <w:szCs w:val="24"/>
          <w:lang w:val="vi-VN"/>
        </w:rPr>
      </w:pPr>
    </w:p>
    <w:p w14:paraId="1CB849D8" w14:textId="77777777" w:rsidR="009773D8" w:rsidRPr="00A12C52" w:rsidRDefault="009773D8" w:rsidP="00412A8C">
      <w:pPr>
        <w:widowControl/>
        <w:spacing w:after="160" w:line="259" w:lineRule="auto"/>
        <w:rPr>
          <w:rFonts w:eastAsia="Times New Roman"/>
          <w:kern w:val="0"/>
          <w:szCs w:val="24"/>
          <w:lang w:eastAsia="en-US"/>
        </w:rPr>
      </w:pPr>
      <w:r w:rsidRPr="00A12C52">
        <w:rPr>
          <w:rFonts w:eastAsia="Times New Roman"/>
          <w:kern w:val="0"/>
          <w:szCs w:val="24"/>
          <w:lang w:eastAsia="en-US"/>
        </w:rPr>
        <w:br w:type="page"/>
      </w:r>
    </w:p>
    <w:p w14:paraId="19050A2E" w14:textId="77777777" w:rsidR="00A64358" w:rsidRPr="00A12C52" w:rsidRDefault="00A64358" w:rsidP="008F1F7B">
      <w:pPr>
        <w:ind w:left="-110" w:firstLine="110"/>
        <w:rPr>
          <w:b/>
          <w:szCs w:val="24"/>
        </w:rPr>
      </w:pPr>
    </w:p>
    <w:p w14:paraId="64F5A0FC" w14:textId="77777777" w:rsidR="008F1F7B" w:rsidRPr="00A12C52" w:rsidRDefault="008F1F7B" w:rsidP="008F1F7B">
      <w:pPr>
        <w:ind w:left="-110" w:firstLine="110"/>
        <w:rPr>
          <w:b/>
          <w:szCs w:val="24"/>
        </w:rPr>
        <w:sectPr w:rsidR="008F1F7B" w:rsidRPr="00A12C52" w:rsidSect="0048319A">
          <w:headerReference w:type="default" r:id="rId14"/>
          <w:footerReference w:type="default" r:id="rId15"/>
          <w:type w:val="continuous"/>
          <w:pgSz w:w="11906" w:h="16838" w:code="9"/>
          <w:pgMar w:top="1260" w:right="424" w:bottom="426" w:left="1440" w:header="720" w:footer="250" w:gutter="0"/>
          <w:cols w:space="720"/>
          <w:docGrid w:linePitch="360"/>
        </w:sectPr>
      </w:pPr>
    </w:p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622ECD" w:rsidRPr="00A12C52" w14:paraId="39DEDA44" w14:textId="77777777" w:rsidTr="00D577F8">
        <w:trPr>
          <w:trHeight w:val="1440"/>
        </w:trPr>
        <w:tc>
          <w:tcPr>
            <w:tcW w:w="4772" w:type="dxa"/>
          </w:tcPr>
          <w:p w14:paraId="3E2DC242" w14:textId="77777777" w:rsidR="00693A1C" w:rsidRPr="00A12C52" w:rsidRDefault="00693A1C" w:rsidP="00D577F8">
            <w:pPr>
              <w:ind w:left="-110" w:firstLine="11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TRƯỜNG THCS THƯỢNG THANH</w:t>
            </w:r>
          </w:p>
          <w:p w14:paraId="7C82283A" w14:textId="141B88A0" w:rsidR="00693A1C" w:rsidRPr="00A12C52" w:rsidRDefault="00693A1C" w:rsidP="00D577F8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Năm học 202</w:t>
            </w:r>
            <w:r w:rsidR="007C3E15" w:rsidRPr="00A12C52">
              <w:rPr>
                <w:b/>
                <w:szCs w:val="24"/>
              </w:rPr>
              <w:t>3</w:t>
            </w:r>
            <w:r w:rsidRPr="00A12C52">
              <w:rPr>
                <w:b/>
                <w:szCs w:val="24"/>
                <w:lang w:val="vi-VN"/>
              </w:rPr>
              <w:t xml:space="preserve"> – 202</w:t>
            </w:r>
            <w:r w:rsidR="007C3E15" w:rsidRPr="00A12C52">
              <w:rPr>
                <w:b/>
                <w:szCs w:val="24"/>
              </w:rPr>
              <w:t>4</w:t>
            </w:r>
          </w:p>
          <w:p w14:paraId="284E3980" w14:textId="77777777" w:rsidR="00693A1C" w:rsidRPr="00A12C52" w:rsidRDefault="00693A1C" w:rsidP="00D577F8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bdr w:val="single" w:sz="4" w:space="0" w:color="auto"/>
              </w:rPr>
              <w:t>Mã đề: LS&amp;ĐL602</w:t>
            </w:r>
          </w:p>
        </w:tc>
        <w:tc>
          <w:tcPr>
            <w:tcW w:w="5165" w:type="dxa"/>
          </w:tcPr>
          <w:p w14:paraId="5C00A3DD" w14:textId="77777777" w:rsidR="00693A1C" w:rsidRPr="00A12C52" w:rsidRDefault="00693A1C" w:rsidP="00D577F8">
            <w:pPr>
              <w:ind w:left="72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ĐỀ KIỂM TRA</w:t>
            </w:r>
            <w:r w:rsidRPr="00A12C52">
              <w:rPr>
                <w:b/>
                <w:szCs w:val="24"/>
                <w:lang w:val="vi-VN"/>
              </w:rPr>
              <w:t xml:space="preserve"> </w:t>
            </w:r>
            <w:r w:rsidRPr="00A12C52">
              <w:rPr>
                <w:b/>
                <w:szCs w:val="24"/>
              </w:rPr>
              <w:t>GIỮA HỌC KÌ II</w:t>
            </w:r>
          </w:p>
          <w:p w14:paraId="1F9B3040" w14:textId="77777777" w:rsidR="00693A1C" w:rsidRPr="00A12C52" w:rsidRDefault="00693A1C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MÔN</w:t>
            </w:r>
            <w:r w:rsidRPr="00A12C52">
              <w:rPr>
                <w:b/>
                <w:szCs w:val="24"/>
                <w:lang w:val="vi-VN"/>
              </w:rPr>
              <w:t xml:space="preserve">: </w:t>
            </w:r>
            <w:r w:rsidRPr="00A12C52">
              <w:rPr>
                <w:b/>
                <w:bCs/>
                <w:szCs w:val="24"/>
              </w:rPr>
              <w:t>LỊCH SỬ VÀ ĐỊA LÍ 6</w:t>
            </w:r>
          </w:p>
          <w:p w14:paraId="1F96CE5C" w14:textId="77777777" w:rsidR="00693A1C" w:rsidRPr="00A12C52" w:rsidRDefault="00693A1C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Thời gian làm bài: 60 phút</w:t>
            </w:r>
          </w:p>
          <w:p w14:paraId="7777615B" w14:textId="0717D003" w:rsidR="00693A1C" w:rsidRPr="00A12C52" w:rsidRDefault="00693A1C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Ngày kiểm tra: </w:t>
            </w:r>
            <w:r w:rsidR="00DD708F" w:rsidRPr="00A12C52">
              <w:rPr>
                <w:b/>
                <w:szCs w:val="24"/>
              </w:rPr>
              <w:t>01</w:t>
            </w:r>
            <w:r w:rsidRPr="00A12C52">
              <w:rPr>
                <w:b/>
                <w:szCs w:val="24"/>
              </w:rPr>
              <w:t>/</w:t>
            </w:r>
            <w:r w:rsidR="00DD708F" w:rsidRPr="00A12C52">
              <w:rPr>
                <w:b/>
                <w:szCs w:val="24"/>
              </w:rPr>
              <w:t>03</w:t>
            </w:r>
            <w:r w:rsidRPr="00A12C52">
              <w:rPr>
                <w:b/>
                <w:szCs w:val="24"/>
              </w:rPr>
              <w:t>/202</w:t>
            </w:r>
            <w:r w:rsidR="007C3E15" w:rsidRPr="00A12C52">
              <w:rPr>
                <w:b/>
                <w:szCs w:val="24"/>
              </w:rPr>
              <w:t>4</w:t>
            </w:r>
          </w:p>
        </w:tc>
      </w:tr>
    </w:tbl>
    <w:p w14:paraId="3568466F" w14:textId="77777777" w:rsidR="0009298E" w:rsidRPr="00A12C52" w:rsidRDefault="0009298E" w:rsidP="0009298E">
      <w:pPr>
        <w:jc w:val="center"/>
        <w:rPr>
          <w:b/>
          <w:szCs w:val="24"/>
          <w:lang w:val="vi-VN"/>
        </w:rPr>
      </w:pPr>
      <w:r w:rsidRPr="00A12C52">
        <w:rPr>
          <w:b/>
          <w:szCs w:val="24"/>
          <w:lang w:val="vi-VN"/>
        </w:rPr>
        <w:t>A. PHÂN MÔN LỊCH SỬ</w:t>
      </w:r>
    </w:p>
    <w:p w14:paraId="7C62E118" w14:textId="3EA9CA26" w:rsidR="0009298E" w:rsidRPr="00A12C52" w:rsidRDefault="0009298E" w:rsidP="0009298E">
      <w:pPr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  <w:lang w:val="vi-VN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87348A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2C5B9312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6DFDC86C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1. </w:t>
      </w:r>
      <w:r w:rsidRPr="00A12C52">
        <w:rPr>
          <w:color w:val="000000"/>
          <w:szCs w:val="24"/>
        </w:rPr>
        <w:t>Yếu tố kĩ thuật nào của Trung Quốc mới được du nhập vào Việt Nam dưới thời Bắc thuộc?</w:t>
      </w:r>
    </w:p>
    <w:p w14:paraId="3BFEBB44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Chế tạo đồ thủy tinh.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Đúc trống đồng.</w:t>
      </w:r>
    </w:p>
    <w:p w14:paraId="3662E610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Sản xuất muối.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Làm đồ gốm.</w:t>
      </w:r>
    </w:p>
    <w:p w14:paraId="0B20BCCC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2. </w:t>
      </w:r>
      <w:r w:rsidRPr="00A12C52">
        <w:rPr>
          <w:color w:val="000000"/>
          <w:szCs w:val="24"/>
        </w:rPr>
        <w:t>Trong suốt thời kì Bắc thuộc, người Việt vẫn nghe và nói hoàn toàn bằng</w:t>
      </w:r>
    </w:p>
    <w:p w14:paraId="01F78E71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tiếng Thái.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tiếng Anh.</w:t>
      </w:r>
      <w:r w:rsidRPr="00A12C52">
        <w:rPr>
          <w:rStyle w:val="YoungMixChar"/>
          <w:b/>
          <w:szCs w:val="24"/>
        </w:rPr>
        <w:tab/>
      </w:r>
    </w:p>
    <w:p w14:paraId="11203E99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tiếng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tiếng Hán.</w:t>
      </w:r>
    </w:p>
    <w:p w14:paraId="1D0E3A3F" w14:textId="77777777" w:rsidR="00216F99" w:rsidRPr="00A12C52" w:rsidRDefault="00216F99" w:rsidP="00216F99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3. </w:t>
      </w:r>
      <w:r w:rsidRPr="00A12C52">
        <w:rPr>
          <w:color w:val="000000"/>
        </w:rPr>
        <w:t>Kinh đô của nước Vạn Xuân ở vùng</w:t>
      </w:r>
    </w:p>
    <w:p w14:paraId="45DD3204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cửa sông Tô Lịch.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Phong Khê.</w:t>
      </w:r>
    </w:p>
    <w:p w14:paraId="51D4A6F5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cửa sông Bạch Đằng.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Phong Châu.</w:t>
      </w:r>
    </w:p>
    <w:p w14:paraId="6615E73C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4. </w:t>
      </w:r>
      <w:r w:rsidRPr="00A12C52">
        <w:rPr>
          <w:color w:val="000000"/>
          <w:szCs w:val="24"/>
        </w:rPr>
        <w:t>Sau khi lên ngôi hoàng đế, Lý Bí đặt tên nước là</w:t>
      </w:r>
    </w:p>
    <w:p w14:paraId="7154C7A7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Đại Cồ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Vạn Xuân.</w:t>
      </w:r>
      <w:r w:rsidRPr="00A12C52">
        <w:rPr>
          <w:rStyle w:val="YoungMixChar"/>
          <w:b/>
          <w:szCs w:val="24"/>
        </w:rPr>
        <w:tab/>
      </w:r>
    </w:p>
    <w:p w14:paraId="5C7C5038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Đại Nam.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Đại Việt.</w:t>
      </w:r>
    </w:p>
    <w:p w14:paraId="281E6C9B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5. </w:t>
      </w:r>
      <w:r w:rsidRPr="00A12C52">
        <w:rPr>
          <w:color w:val="000000"/>
          <w:szCs w:val="24"/>
        </w:rPr>
        <w:t>Tên gọi thân thuộc của nhân dân khi gọi Mai Thúc Loan là</w:t>
      </w:r>
    </w:p>
    <w:p w14:paraId="32393E3E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Vua Mai.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Vua Đế.</w:t>
      </w:r>
      <w:r w:rsidRPr="00A12C52">
        <w:rPr>
          <w:rStyle w:val="YoungMixChar"/>
          <w:b/>
          <w:szCs w:val="24"/>
        </w:rPr>
        <w:tab/>
      </w:r>
    </w:p>
    <w:p w14:paraId="59159262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Mai Hắc Đế.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Vua Hắc.</w:t>
      </w:r>
    </w:p>
    <w:p w14:paraId="2B9DACD8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6. </w:t>
      </w:r>
      <w:r w:rsidRPr="00A12C52">
        <w:rPr>
          <w:color w:val="000000"/>
          <w:szCs w:val="24"/>
        </w:rPr>
        <w:t>Tín ngưỡng truyền thống được người Việt duy trì trong suốt thời Bắc thuộc là</w:t>
      </w:r>
    </w:p>
    <w:p w14:paraId="5AFC9BE1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thờ cúng tổ tiên.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thờ thánh A-la.</w:t>
      </w:r>
      <w:r w:rsidRPr="00A12C52">
        <w:rPr>
          <w:rStyle w:val="YoungMixChar"/>
          <w:b/>
          <w:szCs w:val="24"/>
        </w:rPr>
        <w:tab/>
      </w:r>
    </w:p>
    <w:p w14:paraId="27F4F688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thờ Đức Phật.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thờ thần tài.</w:t>
      </w:r>
    </w:p>
    <w:p w14:paraId="7BA2998B" w14:textId="77777777" w:rsidR="00216F99" w:rsidRPr="00A12C52" w:rsidRDefault="00216F99" w:rsidP="00216F99">
      <w:pPr>
        <w:pStyle w:val="u1"/>
        <w:shd w:val="clear" w:color="auto" w:fill="FFFFFF"/>
        <w:spacing w:beforeAutospacing="0" w:afterAutospacing="0"/>
        <w:jc w:val="both"/>
        <w:rPr>
          <w:b w:val="0"/>
          <w:bCs w:val="0"/>
          <w:sz w:val="24"/>
          <w:szCs w:val="24"/>
        </w:rPr>
      </w:pPr>
      <w:r w:rsidRPr="00A12C52">
        <w:rPr>
          <w:sz w:val="24"/>
          <w:szCs w:val="24"/>
        </w:rPr>
        <w:t xml:space="preserve">Câu 7. </w:t>
      </w:r>
      <w:r w:rsidRPr="00A12C52">
        <w:rPr>
          <w:b w:val="0"/>
          <w:bCs w:val="0"/>
          <w:sz w:val="24"/>
          <w:szCs w:val="24"/>
        </w:rPr>
        <w:t>Ai là người được mệnh danh là Bố Cái Đại Vương?</w:t>
      </w:r>
    </w:p>
    <w:p w14:paraId="27E9570B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Phùng Hưng.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Phùng An.</w:t>
      </w:r>
      <w:r w:rsidRPr="00A12C52">
        <w:rPr>
          <w:rStyle w:val="YoungMixChar"/>
          <w:b/>
          <w:szCs w:val="24"/>
        </w:rPr>
        <w:tab/>
      </w:r>
    </w:p>
    <w:p w14:paraId="3DBD0A0D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/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Phùng Hải.</w:t>
      </w:r>
      <w:r w:rsidRPr="00A12C52">
        <w:rPr>
          <w:color w:val="000000"/>
          <w:szCs w:val="24"/>
        </w:rPr>
        <w:tab/>
      </w:r>
      <w:r w:rsidRPr="00A12C52">
        <w:rPr>
          <w:color w:val="000000"/>
          <w:szCs w:val="24"/>
        </w:rPr>
        <w:tab/>
      </w:r>
      <w:r w:rsidRPr="00A12C52">
        <w:rPr>
          <w:rStyle w:val="YoungMixChar"/>
          <w:b/>
          <w:szCs w:val="24"/>
        </w:rPr>
        <w:t xml:space="preserve">D. </w:t>
      </w:r>
      <w:r w:rsidRPr="00A12C52">
        <w:rPr>
          <w:color w:val="000000"/>
          <w:szCs w:val="24"/>
        </w:rPr>
        <w:t>Mai Thúc Loan.</w:t>
      </w:r>
    </w:p>
    <w:p w14:paraId="18377263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8. </w:t>
      </w:r>
      <w:r w:rsidRPr="00A12C52">
        <w:rPr>
          <w:color w:val="000000"/>
          <w:szCs w:val="24"/>
        </w:rPr>
        <w:t>Nội dung nào dưới đây </w:t>
      </w:r>
      <w:r w:rsidRPr="00A12C52">
        <w:rPr>
          <w:b/>
          <w:bCs/>
          <w:i/>
          <w:iCs/>
          <w:color w:val="000000"/>
          <w:szCs w:val="24"/>
        </w:rPr>
        <w:t>không</w:t>
      </w:r>
      <w:r w:rsidRPr="00A12C52">
        <w:rPr>
          <w:b/>
          <w:bCs/>
          <w:color w:val="000000"/>
          <w:szCs w:val="24"/>
        </w:rPr>
        <w:t> </w:t>
      </w:r>
      <w:r w:rsidRPr="00A12C52">
        <w:rPr>
          <w:color w:val="000000"/>
          <w:szCs w:val="24"/>
        </w:rPr>
        <w:t>phản ánh đúng sự tiếp thu có chọn lọc văn hóa Trung Quốc của người Việt dưới thời Bắc thuộc?</w:t>
      </w:r>
    </w:p>
    <w:p w14:paraId="222BF564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Học một số phát minh kĩ thuật như: làm giấy, chế tạo đồ thủy tinh.</w:t>
      </w:r>
    </w:p>
    <w:p w14:paraId="0B71C45D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Tiếp thu một số lễ tết nhưng đã có sự vận dụng cho phù hợp.</w:t>
      </w:r>
    </w:p>
    <w:p w14:paraId="2686DEC1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Chủ động tiếp thu chữ Hán và tiếng Hán để thay thế ngôn ngữ mẹ đẻ.</w:t>
      </w:r>
    </w:p>
    <w:p w14:paraId="1F1C6A15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Tiếp thu tư tưởng, phụ quyền nhưng vẫn tôn trọng phụ nữ.</w:t>
      </w:r>
    </w:p>
    <w:p w14:paraId="201E648C" w14:textId="77777777" w:rsidR="00216F99" w:rsidRPr="00A12C52" w:rsidRDefault="00216F99" w:rsidP="00216F99">
      <w:pPr>
        <w:rPr>
          <w:szCs w:val="24"/>
        </w:rPr>
      </w:pPr>
      <w:r w:rsidRPr="00A12C52">
        <w:rPr>
          <w:b/>
          <w:color w:val="000000"/>
          <w:szCs w:val="24"/>
        </w:rPr>
        <w:t xml:space="preserve">Câu 9. </w:t>
      </w:r>
      <w:r w:rsidRPr="00A12C52">
        <w:rPr>
          <w:color w:val="000000"/>
          <w:szCs w:val="24"/>
        </w:rPr>
        <w:t>Phùng Hưng xây dựng chính quyền tự chủ trong vòng bao nhiêu năm?</w:t>
      </w:r>
    </w:p>
    <w:p w14:paraId="49041C2F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9 năm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11 năm.</w:t>
      </w:r>
      <w:r w:rsidRPr="00A12C52">
        <w:rPr>
          <w:rStyle w:val="YoungMixChar"/>
          <w:b/>
          <w:szCs w:val="24"/>
        </w:rPr>
        <w:tab/>
      </w:r>
    </w:p>
    <w:p w14:paraId="3DBA224C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12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10 năm.</w:t>
      </w:r>
    </w:p>
    <w:p w14:paraId="28C294AE" w14:textId="77777777" w:rsidR="00216F99" w:rsidRPr="00A12C52" w:rsidRDefault="00216F99" w:rsidP="00216F99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10. </w:t>
      </w:r>
      <w:r w:rsidRPr="00A12C52">
        <w:rPr>
          <w:color w:val="000000"/>
        </w:rPr>
        <w:t>Năm 713, Mai Thúc Loan phất cờ khởi nghĩa ở</w:t>
      </w:r>
    </w:p>
    <w:p w14:paraId="4BCE8D3C" w14:textId="77777777" w:rsidR="00216F99" w:rsidRPr="00A12C52" w:rsidRDefault="00216F99" w:rsidP="00216F99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Hoan Châu (Nghệ An – Hà Tĩnh).</w:t>
      </w:r>
      <w:r w:rsidRPr="00A12C52">
        <w:rPr>
          <w:rStyle w:val="YoungMixChar"/>
          <w:b/>
          <w:szCs w:val="24"/>
        </w:rPr>
        <w:tab/>
      </w:r>
    </w:p>
    <w:p w14:paraId="4E0D0F36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Hát Môn (Phúc Thọ – Hà Nội).</w:t>
      </w:r>
    </w:p>
    <w:p w14:paraId="660D7158" w14:textId="77777777" w:rsidR="00216F99" w:rsidRPr="00A12C52" w:rsidRDefault="00216F99" w:rsidP="00216F99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đầm Dạ Trạch (Hưng Yên).</w:t>
      </w:r>
      <w:r w:rsidRPr="00A12C52">
        <w:rPr>
          <w:rStyle w:val="YoungMixChar"/>
          <w:b/>
          <w:szCs w:val="24"/>
        </w:rPr>
        <w:tab/>
      </w:r>
    </w:p>
    <w:p w14:paraId="2CC217EF" w14:textId="77777777" w:rsidR="00216F99" w:rsidRPr="00A12C52" w:rsidRDefault="00216F99" w:rsidP="00216F99">
      <w:pPr>
        <w:tabs>
          <w:tab w:val="left" w:pos="283"/>
          <w:tab w:val="left" w:pos="5528"/>
        </w:tabs>
        <w:rPr>
          <w:color w:val="000000"/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núi Nưa (Triệu Sơn – Thanh Hóa).</w:t>
      </w:r>
    </w:p>
    <w:p w14:paraId="2D1CF2EF" w14:textId="77777777" w:rsidR="00216F99" w:rsidRPr="00A12C52" w:rsidRDefault="00216F99" w:rsidP="00216F99">
      <w:pPr>
        <w:jc w:val="both"/>
        <w:rPr>
          <w:b/>
          <w:szCs w:val="24"/>
          <w:u w:val="single"/>
          <w:lang w:val="vi-VN"/>
        </w:rPr>
      </w:pPr>
      <w:r w:rsidRPr="00A12C52">
        <w:rPr>
          <w:b/>
          <w:szCs w:val="24"/>
          <w:u w:val="single"/>
          <w:lang w:val="vi-VN"/>
        </w:rPr>
        <w:t>II. Tự luận (2</w:t>
      </w:r>
      <w:r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-VN"/>
        </w:rPr>
        <w:t>5 điểm)</w:t>
      </w:r>
    </w:p>
    <w:p w14:paraId="09DF18B0" w14:textId="1898C011" w:rsidR="00216F99" w:rsidRPr="00A12C52" w:rsidRDefault="00216F99" w:rsidP="0087348A">
      <w:pPr>
        <w:jc w:val="both"/>
        <w:rPr>
          <w:b/>
          <w:bCs/>
          <w:szCs w:val="24"/>
        </w:rPr>
      </w:pPr>
      <w:r w:rsidRPr="00A12C52">
        <w:rPr>
          <w:b/>
          <w:bCs/>
          <w:szCs w:val="24"/>
          <w:lang w:val="vi-VN"/>
        </w:rPr>
        <w:t>Câu 1 (</w:t>
      </w:r>
      <w:r w:rsidRPr="00A12C52">
        <w:rPr>
          <w:b/>
          <w:bCs/>
          <w:szCs w:val="24"/>
        </w:rPr>
        <w:t>1</w:t>
      </w:r>
      <w:r w:rsidR="0087348A" w:rsidRPr="00A12C52">
        <w:rPr>
          <w:b/>
          <w:bCs/>
          <w:szCs w:val="24"/>
        </w:rPr>
        <w:t>,0</w:t>
      </w:r>
      <w:r w:rsidRPr="00A12C52">
        <w:rPr>
          <w:b/>
          <w:bCs/>
          <w:szCs w:val="24"/>
          <w:lang w:val="vi-VN"/>
        </w:rPr>
        <w:t xml:space="preserve"> điểm)</w:t>
      </w:r>
      <w:r w:rsidRPr="00A12C52">
        <w:rPr>
          <w:bCs/>
          <w:szCs w:val="24"/>
          <w:lang w:val="vi-VN"/>
        </w:rPr>
        <w:t>:</w:t>
      </w:r>
      <w:r w:rsidRPr="00A12C52">
        <w:rPr>
          <w:b/>
          <w:bCs/>
          <w:szCs w:val="24"/>
          <w:lang w:val="vi-VN"/>
        </w:rPr>
        <w:t xml:space="preserve"> </w:t>
      </w:r>
      <w:r w:rsidRPr="00A12C52">
        <w:rPr>
          <w:bCs/>
          <w:szCs w:val="24"/>
        </w:rPr>
        <w:t>Trình bày ý nghĩa lịch sử của cuộc khởi nghĩa Mai Thúc Loan</w:t>
      </w:r>
      <w:r w:rsidRPr="00A12C52">
        <w:rPr>
          <w:bCs/>
          <w:szCs w:val="24"/>
          <w:lang w:val="vi-VN"/>
        </w:rPr>
        <w:t>?</w:t>
      </w:r>
    </w:p>
    <w:p w14:paraId="4EC2D53A" w14:textId="77777777" w:rsidR="00216F99" w:rsidRPr="00A12C52" w:rsidRDefault="00216F99" w:rsidP="00216F99">
      <w:pPr>
        <w:widowControl/>
        <w:spacing w:line="276" w:lineRule="auto"/>
        <w:rPr>
          <w:szCs w:val="24"/>
          <w:lang w:val="pt-BR"/>
        </w:rPr>
      </w:pPr>
      <w:r w:rsidRPr="00A12C52">
        <w:rPr>
          <w:b/>
          <w:szCs w:val="24"/>
          <w:lang w:val="pt-BR"/>
        </w:rPr>
        <w:t>Câu 2 (1,5 điểm)</w:t>
      </w:r>
      <w:r w:rsidRPr="00A12C52">
        <w:rPr>
          <w:szCs w:val="24"/>
          <w:lang w:val="pt-BR"/>
        </w:rPr>
        <w:t>:</w:t>
      </w:r>
    </w:p>
    <w:p w14:paraId="237B023D" w14:textId="77777777" w:rsidR="00216F99" w:rsidRPr="00A12C52" w:rsidRDefault="00216F99" w:rsidP="00216F99">
      <w:pPr>
        <w:widowControl/>
        <w:spacing w:line="276" w:lineRule="auto"/>
        <w:ind w:firstLine="720"/>
        <w:rPr>
          <w:szCs w:val="24"/>
          <w:lang w:val="pt-BR"/>
        </w:rPr>
      </w:pPr>
      <w:r w:rsidRPr="00A12C52">
        <w:rPr>
          <w:szCs w:val="24"/>
          <w:lang w:val="pt-BR"/>
        </w:rPr>
        <w:t>a. Sau hơn 1000 năm Bắc thuộc, tổ tiên đã để lại cho chúng ta những gì?</w:t>
      </w:r>
    </w:p>
    <w:p w14:paraId="4111B4C7" w14:textId="77777777" w:rsidR="00216F99" w:rsidRPr="00A12C52" w:rsidRDefault="00216F99" w:rsidP="00216F99">
      <w:pPr>
        <w:widowControl/>
        <w:spacing w:line="276" w:lineRule="auto"/>
        <w:rPr>
          <w:szCs w:val="24"/>
          <w:lang w:val="pt-BR"/>
        </w:rPr>
      </w:pPr>
      <w:r w:rsidRPr="00A12C52">
        <w:rPr>
          <w:szCs w:val="24"/>
          <w:lang w:val="pt-BR"/>
        </w:rPr>
        <w:tab/>
        <w:t>b. Là học sinh, em sẽ làm gì để bảo vệ những thành quả đó?</w:t>
      </w:r>
    </w:p>
    <w:p w14:paraId="327DB28F" w14:textId="77777777" w:rsidR="00630E32" w:rsidRPr="00A12C52" w:rsidRDefault="00630E32">
      <w:pPr>
        <w:widowControl/>
        <w:spacing w:after="160" w:line="259" w:lineRule="auto"/>
        <w:rPr>
          <w:b/>
          <w:szCs w:val="24"/>
        </w:rPr>
      </w:pPr>
      <w:r w:rsidRPr="00A12C52">
        <w:rPr>
          <w:b/>
          <w:szCs w:val="24"/>
        </w:rPr>
        <w:br w:type="page"/>
      </w:r>
    </w:p>
    <w:p w14:paraId="1BDEA82C" w14:textId="77777777" w:rsidR="0045287A" w:rsidRPr="00A12C52" w:rsidRDefault="0045287A" w:rsidP="00693A1C">
      <w:pPr>
        <w:spacing w:line="276" w:lineRule="auto"/>
        <w:ind w:left="-142"/>
        <w:jc w:val="center"/>
        <w:rPr>
          <w:b/>
          <w:szCs w:val="24"/>
        </w:rPr>
        <w:sectPr w:rsidR="0045287A" w:rsidRPr="00A12C52" w:rsidSect="0048319A">
          <w:headerReference w:type="default" r:id="rId16"/>
          <w:footerReference w:type="default" r:id="rId17"/>
          <w:type w:val="continuous"/>
          <w:pgSz w:w="11906" w:h="16838" w:code="9"/>
          <w:pgMar w:top="1260" w:right="656" w:bottom="426" w:left="1440" w:header="720" w:footer="250" w:gutter="0"/>
          <w:pgNumType w:start="1"/>
          <w:cols w:space="720"/>
          <w:docGrid w:linePitch="360"/>
        </w:sectPr>
      </w:pPr>
    </w:p>
    <w:p w14:paraId="642C055E" w14:textId="313AA94D" w:rsidR="00693A1C" w:rsidRPr="00A12C52" w:rsidRDefault="00693A1C" w:rsidP="00693A1C">
      <w:pPr>
        <w:spacing w:line="276" w:lineRule="auto"/>
        <w:ind w:left="-142"/>
        <w:jc w:val="center"/>
        <w:rPr>
          <w:szCs w:val="24"/>
          <w:lang w:val="vi-VN"/>
        </w:rPr>
      </w:pPr>
      <w:r w:rsidRPr="00A12C52">
        <w:rPr>
          <w:b/>
          <w:szCs w:val="24"/>
        </w:rPr>
        <w:lastRenderedPageBreak/>
        <w:t>B. PHÂN MÔN ĐỊA LÍ</w:t>
      </w:r>
    </w:p>
    <w:p w14:paraId="07D6D36C" w14:textId="77777777" w:rsidR="00693A1C" w:rsidRPr="00A12C52" w:rsidRDefault="00693A1C" w:rsidP="003958ED">
      <w:pPr>
        <w:spacing w:line="276" w:lineRule="auto"/>
        <w:ind w:left="-142"/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2.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3B099CEB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7A202196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1. </w:t>
      </w:r>
      <w:r w:rsidRPr="00A12C52">
        <w:rPr>
          <w:szCs w:val="24"/>
        </w:rPr>
        <w:t>Rừng nhiệt đới phân bố chủ yếu ở</w:t>
      </w:r>
    </w:p>
    <w:p w14:paraId="3DB55FDE" w14:textId="77777777" w:rsidR="0047703D" w:rsidRPr="00A12C52" w:rsidRDefault="0047703D" w:rsidP="003958ED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hai bên xích đạo.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vùng cận cực.</w:t>
      </w:r>
    </w:p>
    <w:p w14:paraId="722BA289" w14:textId="77777777" w:rsidR="0047703D" w:rsidRPr="00A12C52" w:rsidRDefault="0047703D" w:rsidP="003958ED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hai bên chí tuyến.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vùng ôn đới.</w:t>
      </w:r>
    </w:p>
    <w:p w14:paraId="0F074846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2. </w:t>
      </w:r>
      <w:r w:rsidRPr="00A12C52">
        <w:rPr>
          <w:szCs w:val="24"/>
        </w:rPr>
        <w:t>Nhân tố tác động chủ yếu đến quá trình hình thành độ phì của đất là</w:t>
      </w:r>
    </w:p>
    <w:p w14:paraId="256C6B7D" w14:textId="77777777" w:rsidR="0047703D" w:rsidRPr="00A12C52" w:rsidRDefault="0047703D" w:rsidP="003958E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đá mẹ.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sinh vật.</w:t>
      </w:r>
    </w:p>
    <w:p w14:paraId="4B646DE1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3. </w:t>
      </w:r>
      <w:r w:rsidRPr="00A12C52">
        <w:rPr>
          <w:szCs w:val="24"/>
        </w:rPr>
        <w:t>Sự khác biệt về thực vật ở các đới là do</w:t>
      </w:r>
    </w:p>
    <w:p w14:paraId="66D837EA" w14:textId="77777777" w:rsidR="0047703D" w:rsidRPr="00A12C52" w:rsidRDefault="0047703D" w:rsidP="003958E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đất.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con người.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khí hậu.</w:t>
      </w:r>
    </w:p>
    <w:p w14:paraId="0FE5EA6C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4. </w:t>
      </w:r>
      <w:r w:rsidRPr="00A12C52">
        <w:rPr>
          <w:szCs w:val="24"/>
        </w:rPr>
        <w:t>Trong các tầng đất, tầng trực tiếp tác động đến sự sinh trưởng và phát triển của thực vật là</w:t>
      </w:r>
    </w:p>
    <w:p w14:paraId="56F81443" w14:textId="77777777" w:rsidR="003958ED" w:rsidRPr="00A12C52" w:rsidRDefault="0047703D" w:rsidP="003958ED">
      <w:pPr>
        <w:tabs>
          <w:tab w:val="left" w:pos="283"/>
          <w:tab w:val="left" w:pos="5529"/>
          <w:tab w:val="left" w:pos="8150"/>
        </w:tabs>
        <w:spacing w:line="276" w:lineRule="auto"/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tầng tích tụ.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tầng thảm mục.</w:t>
      </w:r>
      <w:r w:rsidRPr="00A12C52">
        <w:rPr>
          <w:rStyle w:val="YoungMixChar"/>
          <w:b/>
          <w:szCs w:val="24"/>
        </w:rPr>
        <w:tab/>
      </w:r>
    </w:p>
    <w:p w14:paraId="025EDF9E" w14:textId="395D9A60" w:rsidR="0047703D" w:rsidRPr="00A12C52" w:rsidRDefault="0047703D" w:rsidP="003958ED">
      <w:pPr>
        <w:tabs>
          <w:tab w:val="left" w:pos="283"/>
          <w:tab w:val="left" w:pos="5528"/>
          <w:tab w:val="left" w:pos="5670"/>
          <w:tab w:val="left" w:pos="8150"/>
        </w:tabs>
        <w:spacing w:line="276" w:lineRule="auto"/>
        <w:ind w:firstLine="284"/>
        <w:rPr>
          <w:szCs w:val="24"/>
        </w:rPr>
      </w:pPr>
      <w:r w:rsidRPr="00A12C52">
        <w:rPr>
          <w:rStyle w:val="YoungMixChar"/>
          <w:b/>
          <w:szCs w:val="24"/>
        </w:rPr>
        <w:t xml:space="preserve">C. </w:t>
      </w:r>
      <w:r w:rsidRPr="00A12C52">
        <w:rPr>
          <w:szCs w:val="24"/>
        </w:rPr>
        <w:t>tầng chứa mùn.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tầng đá mẹ.</w:t>
      </w:r>
    </w:p>
    <w:p w14:paraId="0CB57496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5. </w:t>
      </w:r>
      <w:r w:rsidRPr="00A12C52">
        <w:rPr>
          <w:szCs w:val="24"/>
        </w:rPr>
        <w:t>Nhóm đất nào dưới đây được coi là nhóm đất tốt nhất trên Trái Đất?</w:t>
      </w:r>
    </w:p>
    <w:p w14:paraId="28465D36" w14:textId="77777777" w:rsidR="0047703D" w:rsidRPr="00A12C52" w:rsidRDefault="0047703D" w:rsidP="003958ED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Đất đài nguyên.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Đất đỏ vàng nhiệt đới.</w:t>
      </w:r>
    </w:p>
    <w:p w14:paraId="2E72AC5D" w14:textId="77777777" w:rsidR="0047703D" w:rsidRPr="00A12C52" w:rsidRDefault="0047703D" w:rsidP="003958ED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Đất đen thảo nguyên ôn đới.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Đất pốt dôn.</w:t>
      </w:r>
    </w:p>
    <w:p w14:paraId="004B2885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6. </w:t>
      </w:r>
      <w:r w:rsidRPr="00A12C52">
        <w:rPr>
          <w:szCs w:val="24"/>
        </w:rPr>
        <w:t>Hai yếu tố của khí hậu ảnh hưởng trực tiếp đến quá trình hình thành đất là</w:t>
      </w:r>
    </w:p>
    <w:p w14:paraId="5E5E1F0A" w14:textId="77777777" w:rsidR="0047703D" w:rsidRPr="00A12C52" w:rsidRDefault="0047703D" w:rsidP="003958ED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nhiệt độ và ánh sáng.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nhiệt độ và lượng mưa.</w:t>
      </w:r>
    </w:p>
    <w:p w14:paraId="5BD9A4FA" w14:textId="77777777" w:rsidR="0047703D" w:rsidRPr="00A12C52" w:rsidRDefault="0047703D" w:rsidP="003958ED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bức xạ và lượng mưa.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độ ẩm và lượng mưa.</w:t>
      </w:r>
    </w:p>
    <w:p w14:paraId="479AEF4D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7. </w:t>
      </w:r>
      <w:r w:rsidRPr="00A12C52">
        <w:rPr>
          <w:szCs w:val="24"/>
        </w:rPr>
        <w:t>Rừng nhiệt đới có lượng mưa trung bình năm trên</w:t>
      </w:r>
    </w:p>
    <w:p w14:paraId="1DDB26B4" w14:textId="77777777" w:rsidR="0047703D" w:rsidRPr="00A12C52" w:rsidRDefault="0047703D" w:rsidP="003958ED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1500 mm.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500 mm.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1000 mm.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1700 mm.</w:t>
      </w:r>
    </w:p>
    <w:p w14:paraId="7B689709" w14:textId="77777777" w:rsidR="0047703D" w:rsidRPr="00A12C52" w:rsidRDefault="0047703D" w:rsidP="003958ED">
      <w:pPr>
        <w:spacing w:line="276" w:lineRule="auto"/>
        <w:ind w:left="48" w:right="48"/>
        <w:jc w:val="both"/>
        <w:rPr>
          <w:szCs w:val="24"/>
        </w:rPr>
      </w:pPr>
      <w:r w:rsidRPr="00A12C52">
        <w:rPr>
          <w:b/>
          <w:szCs w:val="24"/>
        </w:rPr>
        <w:t xml:space="preserve">Câu 8. </w:t>
      </w:r>
      <w:r w:rsidRPr="00A12C52">
        <w:rPr>
          <w:szCs w:val="24"/>
        </w:rPr>
        <w:t xml:space="preserve">Nhận xét nào sau đây </w:t>
      </w:r>
      <w:r w:rsidRPr="00A12C52">
        <w:rPr>
          <w:b/>
          <w:bCs/>
          <w:i/>
          <w:iCs/>
          <w:szCs w:val="24"/>
        </w:rPr>
        <w:t>không đúng</w:t>
      </w:r>
      <w:r w:rsidRPr="00A12C52">
        <w:rPr>
          <w:szCs w:val="24"/>
        </w:rPr>
        <w:t xml:space="preserve"> khi nói về sinh vật dưới đại dương?</w:t>
      </w:r>
    </w:p>
    <w:p w14:paraId="767737B1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Chỉ có số ít loài sinh vật sinh sống.</w:t>
      </w:r>
    </w:p>
    <w:p w14:paraId="56A07237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Gồm cả động vật và thực vật.</w:t>
      </w:r>
    </w:p>
    <w:p w14:paraId="644A9DFE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Vô cùng phong phú, đa dạng.</w:t>
      </w:r>
    </w:p>
    <w:p w14:paraId="1D9BF656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Các sinh vật phân hoá theo độ sâu.</w:t>
      </w:r>
    </w:p>
    <w:p w14:paraId="03460BA6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9. </w:t>
      </w:r>
      <w:r w:rsidRPr="00A12C52">
        <w:rPr>
          <w:szCs w:val="24"/>
        </w:rPr>
        <w:t>Rừng nhiệt đới được chia thành hai kiểu chính nào sau đây?</w:t>
      </w:r>
    </w:p>
    <w:p w14:paraId="3139A0F1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Rừng mưa nhiệt đới và rừng cận nhiệt đới mùa.</w:t>
      </w:r>
    </w:p>
    <w:p w14:paraId="0AE01BE4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Rừng mưa nhiệt đới và rừng nhiệt đới gió mùa.</w:t>
      </w:r>
    </w:p>
    <w:p w14:paraId="529AB83E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Rừng nhiệt đới ẩm và rừng nhiệt đới xích đạo.</w:t>
      </w:r>
    </w:p>
    <w:p w14:paraId="149B0821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Rừng nhiệt đới khô và rừng cận nhiệt gió mùa.</w:t>
      </w:r>
    </w:p>
    <w:p w14:paraId="1A939928" w14:textId="77777777" w:rsidR="0047703D" w:rsidRPr="00A12C52" w:rsidRDefault="0047703D" w:rsidP="003958ED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10. </w:t>
      </w:r>
      <w:r w:rsidRPr="00A12C52">
        <w:rPr>
          <w:szCs w:val="24"/>
        </w:rPr>
        <w:t>Đất là</w:t>
      </w:r>
    </w:p>
    <w:p w14:paraId="2B674BBB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lớp mùn có màu nâu xám, cung cấp chất dinh dưỡng cho cây trồng phát triển.</w:t>
      </w:r>
    </w:p>
    <w:p w14:paraId="34D10140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lớp vật chất mỏng, vụn bở, bao phủ trên bề mặt các lục địa và đảo, được đặc trưng bởi độ phì.</w:t>
      </w:r>
    </w:p>
    <w:p w14:paraId="5129D68E" w14:textId="77777777" w:rsidR="0047703D" w:rsidRPr="00A12C52" w:rsidRDefault="0047703D" w:rsidP="003958ED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lớp vật chất có được từ quá trình phân hủy các loại đá.</w:t>
      </w:r>
    </w:p>
    <w:p w14:paraId="35F7AD1E" w14:textId="778D0DBB" w:rsidR="003958ED" w:rsidRPr="00A12C52" w:rsidRDefault="003958ED" w:rsidP="003958ED">
      <w:pPr>
        <w:spacing w:line="276" w:lineRule="auto"/>
        <w:jc w:val="both"/>
        <w:rPr>
          <w:szCs w:val="24"/>
        </w:rPr>
      </w:pPr>
      <w:r w:rsidRPr="00A12C52">
        <w:rPr>
          <w:b/>
          <w:szCs w:val="24"/>
        </w:rPr>
        <w:t xml:space="preserve">     </w:t>
      </w:r>
      <w:r w:rsidR="0047703D" w:rsidRPr="00A12C52">
        <w:rPr>
          <w:b/>
          <w:szCs w:val="24"/>
        </w:rPr>
        <w:t xml:space="preserve">D. </w:t>
      </w:r>
      <w:r w:rsidR="0047703D" w:rsidRPr="00A12C52">
        <w:rPr>
          <w:szCs w:val="24"/>
        </w:rPr>
        <w:t>lớp vật liệu vụn bở, có thành phần phức tạp ở phía trên lục địa và bề mặt đáy đại dương.</w:t>
      </w:r>
    </w:p>
    <w:p w14:paraId="359ABD86" w14:textId="77777777" w:rsidR="00870515" w:rsidRPr="00A12C52" w:rsidRDefault="00870515" w:rsidP="00870515">
      <w:pPr>
        <w:spacing w:line="276" w:lineRule="auto"/>
        <w:ind w:hanging="284"/>
        <w:jc w:val="both"/>
        <w:rPr>
          <w:b/>
          <w:spacing w:val="-10"/>
          <w:szCs w:val="24"/>
          <w:u w:val="single"/>
          <w:lang w:val="it-IT"/>
        </w:rPr>
      </w:pPr>
      <w:r w:rsidRPr="00A12C52">
        <w:rPr>
          <w:b/>
          <w:spacing w:val="-10"/>
          <w:szCs w:val="24"/>
          <w:u w:val="single"/>
          <w:lang w:val="it-IT"/>
        </w:rPr>
        <w:t>II. Tự luận (2,5 điểm)</w:t>
      </w:r>
    </w:p>
    <w:p w14:paraId="4D0B857F" w14:textId="77777777" w:rsidR="0087348A" w:rsidRPr="00A12C52" w:rsidRDefault="0087348A" w:rsidP="0087348A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1</w:t>
      </w:r>
      <w:r w:rsidRPr="00A12C52">
        <w:rPr>
          <w:bCs/>
          <w:i/>
          <w:szCs w:val="24"/>
        </w:rPr>
        <w:t xml:space="preserve"> </w:t>
      </w:r>
      <w:r w:rsidRPr="00A12C52">
        <w:rPr>
          <w:b/>
          <w:szCs w:val="24"/>
        </w:rPr>
        <w:t>(</w:t>
      </w:r>
      <w:r w:rsidRPr="00A12C52">
        <w:rPr>
          <w:b/>
          <w:szCs w:val="24"/>
          <w:lang w:val="fr-FR"/>
        </w:rPr>
        <w:t>1,0 điểm)</w:t>
      </w:r>
      <w:r w:rsidRPr="00A12C52">
        <w:rPr>
          <w:szCs w:val="24"/>
          <w:lang w:val="fr-FR"/>
        </w:rPr>
        <w:t>:</w:t>
      </w:r>
      <w:r w:rsidRPr="00A12C52">
        <w:rPr>
          <w:i/>
          <w:szCs w:val="24"/>
          <w:lang w:val="fr-FR"/>
        </w:rPr>
        <w:t xml:space="preserve"> </w:t>
      </w:r>
      <w:r w:rsidRPr="00A12C52">
        <w:rPr>
          <w:iCs/>
          <w:szCs w:val="24"/>
          <w:lang w:val="fr-FR"/>
        </w:rPr>
        <w:t>T</w:t>
      </w:r>
      <w:r w:rsidRPr="00A12C52">
        <w:rPr>
          <w:szCs w:val="24"/>
        </w:rPr>
        <w:t>rình bày đặc điểm rừng mưa nhiệt đới trên thế giới.</w:t>
      </w:r>
    </w:p>
    <w:p w14:paraId="4E0D3D2A" w14:textId="77777777" w:rsidR="0087348A" w:rsidRPr="00A12C52" w:rsidRDefault="0087348A" w:rsidP="0087348A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2</w:t>
      </w:r>
      <w:r w:rsidRPr="00A12C52">
        <w:rPr>
          <w:bCs/>
          <w:szCs w:val="24"/>
          <w:lang w:val="fr-FR"/>
        </w:rPr>
        <w:t xml:space="preserve"> </w:t>
      </w:r>
      <w:r w:rsidRPr="00A12C52">
        <w:rPr>
          <w:b/>
          <w:szCs w:val="24"/>
        </w:rPr>
        <w:t>(1,0 điểm)</w:t>
      </w:r>
      <w:r w:rsidRPr="00A12C52">
        <w:rPr>
          <w:bCs/>
          <w:szCs w:val="24"/>
        </w:rPr>
        <w:t>:</w:t>
      </w:r>
      <w:r w:rsidRPr="00A12C52">
        <w:rPr>
          <w:bCs/>
          <w:i/>
          <w:szCs w:val="24"/>
        </w:rPr>
        <w:t xml:space="preserve"> </w:t>
      </w:r>
      <w:r w:rsidRPr="00A12C52">
        <w:rPr>
          <w:szCs w:val="24"/>
        </w:rPr>
        <w:t>Em hãy nêu một số biện pháp góp phần làm tăng độ phì của đất?</w:t>
      </w:r>
    </w:p>
    <w:p w14:paraId="6CF060E7" w14:textId="77777777" w:rsidR="0087348A" w:rsidRPr="00A12C52" w:rsidRDefault="0087348A" w:rsidP="0087348A">
      <w:pPr>
        <w:spacing w:line="276" w:lineRule="auto"/>
        <w:jc w:val="both"/>
        <w:rPr>
          <w:szCs w:val="24"/>
        </w:rPr>
      </w:pPr>
      <w:r w:rsidRPr="00A12C52">
        <w:rPr>
          <w:b/>
          <w:bCs/>
          <w:szCs w:val="24"/>
        </w:rPr>
        <w:t xml:space="preserve">Câu 3 </w:t>
      </w:r>
      <w:r w:rsidRPr="00A12C52">
        <w:rPr>
          <w:b/>
          <w:szCs w:val="24"/>
        </w:rPr>
        <w:t>(0,5 điểm)</w:t>
      </w:r>
      <w:r w:rsidRPr="00A12C52">
        <w:rPr>
          <w:bCs/>
          <w:szCs w:val="24"/>
        </w:rPr>
        <w:t xml:space="preserve">: </w:t>
      </w:r>
      <w:r w:rsidRPr="00A12C52">
        <w:rPr>
          <w:szCs w:val="24"/>
        </w:rPr>
        <w:t>Em hãy kể tên một số loài sinh vật đứng trước nguy cơ tuyệt chủng và giải thích nguyên nhân dẫn đến tình trạng đó.</w:t>
      </w:r>
    </w:p>
    <w:p w14:paraId="2897A7C6" w14:textId="77777777" w:rsidR="0045287A" w:rsidRPr="00A12C52" w:rsidRDefault="0045287A" w:rsidP="008F1F7B">
      <w:pPr>
        <w:tabs>
          <w:tab w:val="left" w:pos="283"/>
        </w:tabs>
        <w:rPr>
          <w:szCs w:val="24"/>
        </w:rPr>
      </w:pPr>
    </w:p>
    <w:p w14:paraId="5D0C144B" w14:textId="77777777" w:rsidR="008F1F7B" w:rsidRPr="00A12C52" w:rsidRDefault="008F1F7B" w:rsidP="008F1F7B">
      <w:pPr>
        <w:jc w:val="center"/>
        <w:rPr>
          <w:szCs w:val="24"/>
        </w:rPr>
      </w:pPr>
      <w:r w:rsidRPr="00A12C52">
        <w:rPr>
          <w:rStyle w:val="YoungMixChar"/>
          <w:b/>
          <w:i/>
          <w:szCs w:val="24"/>
        </w:rPr>
        <w:t>------ HẾT ------</w:t>
      </w:r>
    </w:p>
    <w:p w14:paraId="10A477EE" w14:textId="10E069CB" w:rsidR="008F1F7B" w:rsidRPr="00A12C52" w:rsidRDefault="008F1F7B" w:rsidP="008F1F7B">
      <w:pPr>
        <w:tabs>
          <w:tab w:val="left" w:pos="283"/>
        </w:tabs>
        <w:rPr>
          <w:szCs w:val="24"/>
        </w:rPr>
        <w:sectPr w:rsidR="008F1F7B" w:rsidRPr="00A12C52" w:rsidSect="0048319A">
          <w:headerReference w:type="default" r:id="rId18"/>
          <w:footerReference w:type="default" r:id="rId19"/>
          <w:pgSz w:w="11906" w:h="16838" w:code="9"/>
          <w:pgMar w:top="1260" w:right="656" w:bottom="426" w:left="1440" w:header="720" w:footer="250" w:gutter="0"/>
          <w:cols w:space="720"/>
          <w:docGrid w:linePitch="360"/>
        </w:sectPr>
      </w:pPr>
    </w:p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622ECD" w:rsidRPr="00A12C52" w14:paraId="6FDBE7FE" w14:textId="77777777" w:rsidTr="00D577F8">
        <w:trPr>
          <w:trHeight w:val="1440"/>
        </w:trPr>
        <w:tc>
          <w:tcPr>
            <w:tcW w:w="4772" w:type="dxa"/>
          </w:tcPr>
          <w:p w14:paraId="369190EE" w14:textId="77777777" w:rsidR="00524A89" w:rsidRPr="00A12C52" w:rsidRDefault="00524A89" w:rsidP="00D577F8">
            <w:pPr>
              <w:ind w:left="-110" w:firstLine="11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lastRenderedPageBreak/>
              <w:t>TRƯỜNG THCS THƯỢNG THANH</w:t>
            </w:r>
          </w:p>
          <w:p w14:paraId="0971BA01" w14:textId="742695A2" w:rsidR="00524A89" w:rsidRPr="00A12C52" w:rsidRDefault="00524A89" w:rsidP="00D577F8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Năm học 202</w:t>
            </w:r>
            <w:r w:rsidR="007C3E15" w:rsidRPr="00A12C52">
              <w:rPr>
                <w:b/>
                <w:szCs w:val="24"/>
              </w:rPr>
              <w:t>3</w:t>
            </w:r>
            <w:r w:rsidRPr="00A12C52">
              <w:rPr>
                <w:b/>
                <w:szCs w:val="24"/>
                <w:lang w:val="vi-VN"/>
              </w:rPr>
              <w:t xml:space="preserve"> – 202</w:t>
            </w:r>
            <w:r w:rsidR="007C3E15" w:rsidRPr="00A12C52">
              <w:rPr>
                <w:b/>
                <w:szCs w:val="24"/>
              </w:rPr>
              <w:t>4</w:t>
            </w:r>
          </w:p>
          <w:p w14:paraId="6AF96D09" w14:textId="77777777" w:rsidR="00524A89" w:rsidRPr="00A12C52" w:rsidRDefault="00524A89" w:rsidP="00D577F8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bdr w:val="single" w:sz="4" w:space="0" w:color="auto"/>
              </w:rPr>
              <w:t>Mã đề: LS&amp;ĐL603</w:t>
            </w:r>
          </w:p>
        </w:tc>
        <w:tc>
          <w:tcPr>
            <w:tcW w:w="5165" w:type="dxa"/>
          </w:tcPr>
          <w:p w14:paraId="7DD8E6B4" w14:textId="77777777" w:rsidR="00524A89" w:rsidRPr="00A12C52" w:rsidRDefault="00524A89" w:rsidP="00D577F8">
            <w:pPr>
              <w:ind w:left="72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ĐỀ KIỂM TRA</w:t>
            </w:r>
            <w:r w:rsidRPr="00A12C52">
              <w:rPr>
                <w:b/>
                <w:szCs w:val="24"/>
                <w:lang w:val="vi-VN"/>
              </w:rPr>
              <w:t xml:space="preserve"> </w:t>
            </w:r>
            <w:r w:rsidRPr="00A12C52">
              <w:rPr>
                <w:b/>
                <w:szCs w:val="24"/>
              </w:rPr>
              <w:t>GIỮA HỌC KÌ II</w:t>
            </w:r>
          </w:p>
          <w:p w14:paraId="05179216" w14:textId="77777777" w:rsidR="00524A89" w:rsidRPr="00A12C52" w:rsidRDefault="00524A89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MÔN</w:t>
            </w:r>
            <w:r w:rsidRPr="00A12C52">
              <w:rPr>
                <w:b/>
                <w:szCs w:val="24"/>
                <w:lang w:val="vi-VN"/>
              </w:rPr>
              <w:t xml:space="preserve">: </w:t>
            </w:r>
            <w:r w:rsidRPr="00A12C52">
              <w:rPr>
                <w:b/>
                <w:bCs/>
                <w:szCs w:val="24"/>
              </w:rPr>
              <w:t>LỊCH SỬ VÀ ĐỊA LÍ 6</w:t>
            </w:r>
          </w:p>
          <w:p w14:paraId="744C11DB" w14:textId="77777777" w:rsidR="00524A89" w:rsidRPr="00A12C52" w:rsidRDefault="00524A89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Thời gian làm bài: 60 phút</w:t>
            </w:r>
          </w:p>
          <w:p w14:paraId="255603C8" w14:textId="24D12499" w:rsidR="00524A89" w:rsidRPr="00A12C52" w:rsidRDefault="00524A89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Ngày kiểm tra: </w:t>
            </w:r>
            <w:r w:rsidR="00DD708F" w:rsidRPr="00A12C52">
              <w:rPr>
                <w:b/>
                <w:szCs w:val="24"/>
              </w:rPr>
              <w:t>01</w:t>
            </w:r>
            <w:r w:rsidRPr="00A12C52">
              <w:rPr>
                <w:b/>
                <w:szCs w:val="24"/>
              </w:rPr>
              <w:t>/</w:t>
            </w:r>
            <w:r w:rsidR="00DD708F" w:rsidRPr="00A12C52">
              <w:rPr>
                <w:b/>
                <w:szCs w:val="24"/>
              </w:rPr>
              <w:t>03</w:t>
            </w:r>
            <w:r w:rsidRPr="00A12C52">
              <w:rPr>
                <w:b/>
                <w:szCs w:val="24"/>
              </w:rPr>
              <w:t>/202</w:t>
            </w:r>
            <w:r w:rsidR="007C3E15" w:rsidRPr="00A12C52">
              <w:rPr>
                <w:b/>
                <w:szCs w:val="24"/>
              </w:rPr>
              <w:t>4</w:t>
            </w:r>
          </w:p>
        </w:tc>
      </w:tr>
    </w:tbl>
    <w:p w14:paraId="62600165" w14:textId="77777777" w:rsidR="0009298E" w:rsidRPr="00A12C52" w:rsidRDefault="0009298E" w:rsidP="0009298E">
      <w:pPr>
        <w:jc w:val="center"/>
        <w:rPr>
          <w:b/>
          <w:szCs w:val="24"/>
          <w:lang w:val="vi-VN"/>
        </w:rPr>
      </w:pPr>
      <w:r w:rsidRPr="00A12C52">
        <w:rPr>
          <w:b/>
          <w:szCs w:val="24"/>
          <w:lang w:val="vi-VN"/>
        </w:rPr>
        <w:t>A. PHÂN MÔN LỊCH SỬ</w:t>
      </w:r>
    </w:p>
    <w:p w14:paraId="18225EEE" w14:textId="28DB2623" w:rsidR="0009298E" w:rsidRPr="00A12C52" w:rsidRDefault="0009298E" w:rsidP="0009298E">
      <w:pPr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  <w:lang w:val="vi-VN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87348A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31688F55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452EF2F5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1. </w:t>
      </w:r>
      <w:r w:rsidRPr="00A12C52">
        <w:rPr>
          <w:color w:val="000000"/>
          <w:szCs w:val="24"/>
        </w:rPr>
        <w:t>Trong suốt thời kì Bắc thuộc, người Việt vẫn nghe và nói hoàn toàn bằng</w:t>
      </w:r>
    </w:p>
    <w:p w14:paraId="352B78BD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tiếng Anh.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tiếng Hán.</w:t>
      </w:r>
      <w:r w:rsidRPr="00A12C52">
        <w:rPr>
          <w:rStyle w:val="YoungMixChar"/>
          <w:b/>
          <w:szCs w:val="24"/>
        </w:rPr>
        <w:tab/>
      </w:r>
    </w:p>
    <w:p w14:paraId="5FC3A9C0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tiếng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tiếng Thái.</w:t>
      </w:r>
    </w:p>
    <w:p w14:paraId="70540257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2. </w:t>
      </w:r>
      <w:r w:rsidRPr="00A12C52">
        <w:rPr>
          <w:color w:val="000000"/>
          <w:szCs w:val="24"/>
        </w:rPr>
        <w:t>Tín ngưỡng truyền thống được người Việt duy trì trong suốt thời Bắc thuộc là</w:t>
      </w:r>
    </w:p>
    <w:p w14:paraId="61EAAA68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thờ thần tài.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thờ cúng tổ tiên.</w:t>
      </w:r>
      <w:r w:rsidRPr="00A12C52">
        <w:rPr>
          <w:rStyle w:val="YoungMixChar"/>
          <w:b/>
          <w:szCs w:val="24"/>
        </w:rPr>
        <w:tab/>
      </w:r>
    </w:p>
    <w:p w14:paraId="029839B7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thờ thánh A-la.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thờ Đức Phật.</w:t>
      </w:r>
    </w:p>
    <w:p w14:paraId="24EAE478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3. </w:t>
      </w:r>
      <w:r w:rsidRPr="00A12C52">
        <w:rPr>
          <w:color w:val="000000"/>
          <w:szCs w:val="24"/>
        </w:rPr>
        <w:t>Tên gọi thân thuộc của nhân dân khi gọi Mai Thúc Loan là</w:t>
      </w:r>
    </w:p>
    <w:p w14:paraId="624B91E8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Mai Hắc Đế.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Vua Hắc.</w:t>
      </w:r>
      <w:r w:rsidRPr="00A12C52">
        <w:rPr>
          <w:rStyle w:val="YoungMixChar"/>
          <w:b/>
          <w:szCs w:val="24"/>
        </w:rPr>
        <w:tab/>
      </w:r>
    </w:p>
    <w:p w14:paraId="0829589C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Vua Mai.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Vua Đế.</w:t>
      </w:r>
    </w:p>
    <w:p w14:paraId="35391EA8" w14:textId="77777777" w:rsidR="00216F99" w:rsidRPr="00A12C52" w:rsidRDefault="00216F99" w:rsidP="00216F99">
      <w:pPr>
        <w:rPr>
          <w:szCs w:val="24"/>
        </w:rPr>
      </w:pPr>
      <w:r w:rsidRPr="00A12C52">
        <w:rPr>
          <w:b/>
          <w:color w:val="000000"/>
          <w:szCs w:val="24"/>
        </w:rPr>
        <w:t xml:space="preserve">Câu 4. </w:t>
      </w:r>
      <w:r w:rsidRPr="00A12C52">
        <w:rPr>
          <w:color w:val="000000"/>
          <w:szCs w:val="24"/>
        </w:rPr>
        <w:t>Phùng Hưng xây dựng chính quyền tự chủ trong vòng bao nhiêu năm?</w:t>
      </w:r>
    </w:p>
    <w:p w14:paraId="6B59DF88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11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9 năm</w:t>
      </w:r>
      <w:r w:rsidRPr="00A12C52">
        <w:rPr>
          <w:rStyle w:val="YoungMixChar"/>
          <w:b/>
          <w:szCs w:val="24"/>
        </w:rPr>
        <w:tab/>
      </w:r>
    </w:p>
    <w:p w14:paraId="71E14FB3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10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12 năm.</w:t>
      </w:r>
    </w:p>
    <w:p w14:paraId="6BBB8A6C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5. </w:t>
      </w:r>
      <w:r w:rsidRPr="00A12C52">
        <w:rPr>
          <w:color w:val="000000"/>
          <w:szCs w:val="24"/>
        </w:rPr>
        <w:t>Yếu tố kĩ thuật nào của Trung Quốc mới được du nhập vào Việt Nam dưới thời Bắc thuộc?</w:t>
      </w:r>
    </w:p>
    <w:p w14:paraId="14BA4FF1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Làm đồ gốm.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Chế tạo đồ thủy tinh.</w:t>
      </w:r>
    </w:p>
    <w:p w14:paraId="4A998A05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Sản xuất muối.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Đúc trống đồng.</w:t>
      </w:r>
    </w:p>
    <w:p w14:paraId="7F50C7DD" w14:textId="77777777" w:rsidR="00216F99" w:rsidRPr="00A12C52" w:rsidRDefault="00216F99" w:rsidP="00216F99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6. </w:t>
      </w:r>
      <w:r w:rsidRPr="00A12C52">
        <w:rPr>
          <w:color w:val="000000"/>
        </w:rPr>
        <w:t>Kinh đô của nước Vạn Xuân ở vùng</w:t>
      </w:r>
    </w:p>
    <w:p w14:paraId="5910789F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cửa sông Bạch Đằng.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Phong Khê.</w:t>
      </w:r>
    </w:p>
    <w:p w14:paraId="67F05808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cửa sông Tô Lịch.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Phong Châu.</w:t>
      </w:r>
    </w:p>
    <w:p w14:paraId="0A6E16CE" w14:textId="77777777" w:rsidR="00216F99" w:rsidRPr="00A12C52" w:rsidRDefault="00216F99" w:rsidP="00216F99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7. </w:t>
      </w:r>
      <w:r w:rsidRPr="00A12C52">
        <w:rPr>
          <w:color w:val="000000"/>
        </w:rPr>
        <w:t>Năm 713, Mai Thúc Loan phất cờ khởi nghĩa ở</w:t>
      </w:r>
    </w:p>
    <w:p w14:paraId="3C6DA5E4" w14:textId="77777777" w:rsidR="00216F99" w:rsidRPr="00A12C52" w:rsidRDefault="00216F99" w:rsidP="00216F99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Hát Môn (Phúc Thọ – Hà Nội).</w:t>
      </w:r>
      <w:r w:rsidRPr="00A12C52">
        <w:rPr>
          <w:rStyle w:val="YoungMixChar"/>
          <w:b/>
          <w:szCs w:val="24"/>
        </w:rPr>
        <w:tab/>
      </w:r>
    </w:p>
    <w:p w14:paraId="5581F97D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núi Nưa (Triệu Sơn – Thanh Hóa).</w:t>
      </w:r>
    </w:p>
    <w:p w14:paraId="764D0C32" w14:textId="77777777" w:rsidR="00216F99" w:rsidRPr="00A12C52" w:rsidRDefault="00216F99" w:rsidP="00216F99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Hoan Châu (Nghệ An – Hà Tĩnh).</w:t>
      </w:r>
      <w:r w:rsidRPr="00A12C52">
        <w:rPr>
          <w:rStyle w:val="YoungMixChar"/>
          <w:b/>
          <w:szCs w:val="24"/>
        </w:rPr>
        <w:tab/>
      </w:r>
    </w:p>
    <w:p w14:paraId="04D9C790" w14:textId="77777777" w:rsidR="00216F99" w:rsidRPr="00A12C52" w:rsidRDefault="00216F99" w:rsidP="00216F99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đầm Dạ Trạch (Hưng Yên).</w:t>
      </w:r>
    </w:p>
    <w:p w14:paraId="31C99A48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8. </w:t>
      </w:r>
      <w:r w:rsidRPr="00A12C52">
        <w:rPr>
          <w:color w:val="000000"/>
          <w:szCs w:val="24"/>
        </w:rPr>
        <w:t>Nội dung nào dưới đây </w:t>
      </w:r>
      <w:r w:rsidRPr="00A12C52">
        <w:rPr>
          <w:b/>
          <w:bCs/>
          <w:i/>
          <w:iCs/>
          <w:color w:val="000000"/>
          <w:szCs w:val="24"/>
        </w:rPr>
        <w:t>không</w:t>
      </w:r>
      <w:r w:rsidRPr="00A12C52">
        <w:rPr>
          <w:b/>
          <w:bCs/>
          <w:color w:val="000000"/>
          <w:szCs w:val="24"/>
        </w:rPr>
        <w:t> </w:t>
      </w:r>
      <w:r w:rsidRPr="00A12C52">
        <w:rPr>
          <w:color w:val="000000"/>
          <w:szCs w:val="24"/>
        </w:rPr>
        <w:t>phản ánh đúng sự tiếp thu có chọn lọc văn hóa Trung Quốc của người Việt dưới thời Bắc thuộc?</w:t>
      </w:r>
    </w:p>
    <w:p w14:paraId="1E309420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Tiếp thu tư tưởng, phụ quyền nhưng vẫn tôn trọng phụ nữ.</w:t>
      </w:r>
    </w:p>
    <w:p w14:paraId="48AF4C8B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Học một số phát minh kĩ thuật như: làm giấy, chế tạo đồ thủy tinh.</w:t>
      </w:r>
    </w:p>
    <w:p w14:paraId="08183DD3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Tiếp thu một số lễ tết nhưng đã có sự vận dụng cho phù hợp.</w:t>
      </w:r>
    </w:p>
    <w:p w14:paraId="25088C83" w14:textId="77777777" w:rsidR="00216F99" w:rsidRPr="00A12C52" w:rsidRDefault="00216F99" w:rsidP="00216F99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Chủ động tiếp thu chữ Hán và tiếng Hán để thay thế ngôn ngữ mẹ đẻ.</w:t>
      </w:r>
    </w:p>
    <w:p w14:paraId="540354A8" w14:textId="77777777" w:rsidR="00216F99" w:rsidRPr="00A12C52" w:rsidRDefault="00216F99" w:rsidP="00216F99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9. </w:t>
      </w:r>
      <w:r w:rsidRPr="00A12C52">
        <w:rPr>
          <w:color w:val="000000"/>
          <w:szCs w:val="24"/>
        </w:rPr>
        <w:t>Sau khi lên ngôi hoàng đế, Lý Bí đặt tên nước là</w:t>
      </w:r>
    </w:p>
    <w:p w14:paraId="1ED38D6C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Đại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Đại Nam.</w:t>
      </w:r>
      <w:r w:rsidRPr="00A12C52">
        <w:rPr>
          <w:rStyle w:val="YoungMixChar"/>
          <w:b/>
          <w:szCs w:val="24"/>
        </w:rPr>
        <w:tab/>
      </w:r>
    </w:p>
    <w:p w14:paraId="34E51A4A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Vạn Xuân.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Đại Cồ Việt.</w:t>
      </w:r>
    </w:p>
    <w:p w14:paraId="542E493F" w14:textId="77777777" w:rsidR="00216F99" w:rsidRPr="00A12C52" w:rsidRDefault="00216F99" w:rsidP="00216F99">
      <w:pPr>
        <w:pStyle w:val="u1"/>
        <w:shd w:val="clear" w:color="auto" w:fill="FFFFFF"/>
        <w:spacing w:beforeAutospacing="0" w:afterAutospacing="0"/>
        <w:jc w:val="both"/>
        <w:rPr>
          <w:b w:val="0"/>
          <w:bCs w:val="0"/>
          <w:sz w:val="24"/>
          <w:szCs w:val="24"/>
        </w:rPr>
      </w:pPr>
      <w:r w:rsidRPr="00A12C52">
        <w:rPr>
          <w:sz w:val="24"/>
          <w:szCs w:val="24"/>
        </w:rPr>
        <w:t xml:space="preserve">Câu 10. </w:t>
      </w:r>
      <w:r w:rsidRPr="00A12C52">
        <w:rPr>
          <w:b w:val="0"/>
          <w:bCs w:val="0"/>
          <w:sz w:val="24"/>
          <w:szCs w:val="24"/>
        </w:rPr>
        <w:t>Ai là người được mệnh danh là Bố Cái Đại Vương?</w:t>
      </w:r>
    </w:p>
    <w:p w14:paraId="0EBCD0DA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Phùng An.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Phùng Hưng.</w:t>
      </w:r>
      <w:r w:rsidRPr="00A12C52">
        <w:rPr>
          <w:rStyle w:val="YoungMixChar"/>
          <w:b/>
          <w:szCs w:val="24"/>
        </w:rPr>
        <w:tab/>
      </w:r>
    </w:p>
    <w:p w14:paraId="7CA5024D" w14:textId="77777777" w:rsidR="00216F99" w:rsidRPr="00A12C52" w:rsidRDefault="00216F99" w:rsidP="00216F99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Phùng Hải.</w:t>
      </w:r>
      <w:r w:rsidRPr="00A12C52">
        <w:rPr>
          <w:color w:val="000000"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Mai Thúc Loan.</w:t>
      </w:r>
    </w:p>
    <w:p w14:paraId="61562C45" w14:textId="77777777" w:rsidR="00216F99" w:rsidRPr="00A12C52" w:rsidRDefault="00216F99" w:rsidP="00216F99">
      <w:pPr>
        <w:jc w:val="both"/>
        <w:rPr>
          <w:b/>
          <w:szCs w:val="24"/>
          <w:u w:val="single"/>
          <w:lang w:val="vi-VN"/>
        </w:rPr>
      </w:pPr>
      <w:r w:rsidRPr="00A12C52">
        <w:rPr>
          <w:b/>
          <w:szCs w:val="24"/>
          <w:u w:val="single"/>
          <w:lang w:val="vi-VN"/>
        </w:rPr>
        <w:t>II. Tự luận (2</w:t>
      </w:r>
      <w:r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-VN"/>
        </w:rPr>
        <w:t>5 điểm)</w:t>
      </w:r>
    </w:p>
    <w:p w14:paraId="47BA5A16" w14:textId="1EBC87F2" w:rsidR="00216F99" w:rsidRPr="00A12C52" w:rsidRDefault="00216F99" w:rsidP="0087348A">
      <w:pPr>
        <w:jc w:val="both"/>
        <w:rPr>
          <w:b/>
          <w:bCs/>
          <w:szCs w:val="24"/>
        </w:rPr>
      </w:pPr>
      <w:r w:rsidRPr="00A12C52">
        <w:rPr>
          <w:b/>
          <w:bCs/>
          <w:szCs w:val="24"/>
          <w:lang w:val="vi-VN"/>
        </w:rPr>
        <w:t>Câu 1 (</w:t>
      </w:r>
      <w:r w:rsidRPr="00A12C52">
        <w:rPr>
          <w:b/>
          <w:bCs/>
          <w:szCs w:val="24"/>
        </w:rPr>
        <w:t>1</w:t>
      </w:r>
      <w:r w:rsidR="0087348A" w:rsidRPr="00A12C52">
        <w:rPr>
          <w:b/>
          <w:bCs/>
          <w:szCs w:val="24"/>
        </w:rPr>
        <w:t>,0</w:t>
      </w:r>
      <w:r w:rsidRPr="00A12C52">
        <w:rPr>
          <w:b/>
          <w:bCs/>
          <w:szCs w:val="24"/>
          <w:lang w:val="vi-VN"/>
        </w:rPr>
        <w:t xml:space="preserve"> điểm)</w:t>
      </w:r>
      <w:r w:rsidRPr="00A12C52">
        <w:rPr>
          <w:bCs/>
          <w:szCs w:val="24"/>
          <w:lang w:val="vi-VN"/>
        </w:rPr>
        <w:t>:</w:t>
      </w:r>
      <w:r w:rsidRPr="00A12C52">
        <w:rPr>
          <w:b/>
          <w:bCs/>
          <w:szCs w:val="24"/>
          <w:lang w:val="vi-VN"/>
        </w:rPr>
        <w:t xml:space="preserve"> </w:t>
      </w:r>
      <w:r w:rsidRPr="00A12C52">
        <w:rPr>
          <w:bCs/>
          <w:szCs w:val="24"/>
        </w:rPr>
        <w:t>Trình bày ý nghĩa lịch sử của cuộc khởi nghĩa Lý Bí</w:t>
      </w:r>
      <w:r w:rsidRPr="00A12C52">
        <w:rPr>
          <w:bCs/>
          <w:szCs w:val="24"/>
          <w:lang w:val="vi-VN"/>
        </w:rPr>
        <w:t>?</w:t>
      </w:r>
    </w:p>
    <w:p w14:paraId="531EC7CC" w14:textId="77777777" w:rsidR="00216F99" w:rsidRPr="00A12C52" w:rsidRDefault="00216F99" w:rsidP="00216F99">
      <w:pPr>
        <w:widowControl/>
        <w:spacing w:line="276" w:lineRule="auto"/>
        <w:rPr>
          <w:szCs w:val="24"/>
          <w:lang w:val="pt-BR"/>
        </w:rPr>
      </w:pPr>
      <w:r w:rsidRPr="00A12C52">
        <w:rPr>
          <w:b/>
          <w:szCs w:val="24"/>
          <w:lang w:val="pt-BR"/>
        </w:rPr>
        <w:t>Câu 2 (1,5 điểm)</w:t>
      </w:r>
      <w:r w:rsidRPr="00A12C52">
        <w:rPr>
          <w:szCs w:val="24"/>
          <w:lang w:val="pt-BR"/>
        </w:rPr>
        <w:t>:</w:t>
      </w:r>
    </w:p>
    <w:p w14:paraId="5EE3B3BA" w14:textId="77777777" w:rsidR="00216F99" w:rsidRPr="00A12C52" w:rsidRDefault="00216F99" w:rsidP="00216F99">
      <w:pPr>
        <w:widowControl/>
        <w:spacing w:line="276" w:lineRule="auto"/>
        <w:ind w:firstLine="720"/>
        <w:rPr>
          <w:szCs w:val="24"/>
          <w:lang w:val="pt-BR"/>
        </w:rPr>
      </w:pPr>
      <w:r w:rsidRPr="00A12C52">
        <w:rPr>
          <w:szCs w:val="24"/>
          <w:lang w:val="pt-BR"/>
        </w:rPr>
        <w:t>a. Sau hơn 1000 năm Bắc thuộc, tổ tiên đã để lại cho chúng ta những gì?</w:t>
      </w:r>
    </w:p>
    <w:p w14:paraId="6072BF82" w14:textId="77777777" w:rsidR="00216F99" w:rsidRPr="00A12C52" w:rsidRDefault="00216F99" w:rsidP="00216F99">
      <w:pPr>
        <w:widowControl/>
        <w:spacing w:line="276" w:lineRule="auto"/>
        <w:rPr>
          <w:szCs w:val="24"/>
          <w:lang w:val="pt-BR"/>
        </w:rPr>
      </w:pPr>
      <w:r w:rsidRPr="00A12C52">
        <w:rPr>
          <w:szCs w:val="24"/>
          <w:lang w:val="pt-BR"/>
        </w:rPr>
        <w:tab/>
        <w:t>b. Là học sinh, em sẽ làm gì để bảo vệ những thành quả đó?</w:t>
      </w:r>
    </w:p>
    <w:p w14:paraId="5829B178" w14:textId="77777777" w:rsidR="00630E32" w:rsidRPr="00A12C52" w:rsidRDefault="00630E32">
      <w:pPr>
        <w:widowControl/>
        <w:spacing w:after="160" w:line="259" w:lineRule="auto"/>
        <w:rPr>
          <w:b/>
          <w:szCs w:val="24"/>
        </w:rPr>
      </w:pPr>
      <w:r w:rsidRPr="00A12C52">
        <w:rPr>
          <w:b/>
          <w:szCs w:val="24"/>
        </w:rPr>
        <w:br w:type="page"/>
      </w:r>
    </w:p>
    <w:p w14:paraId="166E0B24" w14:textId="77777777" w:rsidR="00AA12F2" w:rsidRPr="00A12C52" w:rsidRDefault="00AA12F2" w:rsidP="00524A89">
      <w:pPr>
        <w:spacing w:line="276" w:lineRule="auto"/>
        <w:ind w:left="-142"/>
        <w:jc w:val="center"/>
        <w:rPr>
          <w:b/>
          <w:szCs w:val="24"/>
        </w:rPr>
        <w:sectPr w:rsidR="00AA12F2" w:rsidRPr="00A12C52" w:rsidSect="0048319A">
          <w:headerReference w:type="default" r:id="rId20"/>
          <w:footerReference w:type="default" r:id="rId21"/>
          <w:pgSz w:w="11906" w:h="16838" w:code="9"/>
          <w:pgMar w:top="1260" w:right="656" w:bottom="426" w:left="1440" w:header="720" w:footer="250" w:gutter="0"/>
          <w:cols w:space="720"/>
          <w:docGrid w:linePitch="360"/>
        </w:sectPr>
      </w:pPr>
    </w:p>
    <w:p w14:paraId="3E679239" w14:textId="76F1CD7F" w:rsidR="00524A89" w:rsidRPr="00A12C52" w:rsidRDefault="00524A89" w:rsidP="00524A89">
      <w:pPr>
        <w:spacing w:line="276" w:lineRule="auto"/>
        <w:ind w:left="-142"/>
        <w:jc w:val="center"/>
        <w:rPr>
          <w:szCs w:val="24"/>
          <w:lang w:val="vi-VN"/>
        </w:rPr>
      </w:pPr>
      <w:r w:rsidRPr="00A12C52">
        <w:rPr>
          <w:b/>
          <w:szCs w:val="24"/>
        </w:rPr>
        <w:lastRenderedPageBreak/>
        <w:t>B. PHÂN MÔN ĐỊA LÍ</w:t>
      </w:r>
    </w:p>
    <w:p w14:paraId="2661596B" w14:textId="4E4B84F4" w:rsidR="00524A89" w:rsidRPr="00A12C52" w:rsidRDefault="00524A89" w:rsidP="0087107F">
      <w:pPr>
        <w:spacing w:line="276" w:lineRule="auto"/>
        <w:ind w:left="-142"/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87348A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281A007E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3796B5C3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1. </w:t>
      </w:r>
      <w:r w:rsidRPr="00A12C52">
        <w:rPr>
          <w:szCs w:val="24"/>
        </w:rPr>
        <w:t>Rừng nhiệt đới có lượng mưa trung bình năm trên</w:t>
      </w:r>
    </w:p>
    <w:p w14:paraId="2BC7CDC3" w14:textId="77777777" w:rsidR="0047703D" w:rsidRPr="00A12C52" w:rsidRDefault="0047703D" w:rsidP="008710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1500 mm.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1700 mm.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1000 mm.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500 mm.</w:t>
      </w:r>
    </w:p>
    <w:p w14:paraId="2B2D761A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2. </w:t>
      </w:r>
      <w:r w:rsidRPr="00A12C52">
        <w:rPr>
          <w:szCs w:val="24"/>
        </w:rPr>
        <w:t>Nhóm đất nào dưới đây được coi là nhóm đất tốt nhất trên Trái Đất?</w:t>
      </w:r>
    </w:p>
    <w:p w14:paraId="0A188922" w14:textId="77777777" w:rsidR="0047703D" w:rsidRPr="00A12C52" w:rsidRDefault="0047703D" w:rsidP="008710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Đất đài nguyên.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Đất pốt dôn.</w:t>
      </w:r>
    </w:p>
    <w:p w14:paraId="6A518DFA" w14:textId="77777777" w:rsidR="0047703D" w:rsidRPr="00A12C52" w:rsidRDefault="0047703D" w:rsidP="008710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Đất đen thảo nguyên ôn đới.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Đất đỏ vàng nhiệt đới.</w:t>
      </w:r>
    </w:p>
    <w:p w14:paraId="55C0AB9A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3. </w:t>
      </w:r>
      <w:r w:rsidRPr="00A12C52">
        <w:rPr>
          <w:szCs w:val="24"/>
        </w:rPr>
        <w:t>Rừng nhiệt đới được chia thành hai kiểu chính nào sau đây?</w:t>
      </w:r>
    </w:p>
    <w:p w14:paraId="5B840F7B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Rừng mưa nhiệt đới và rừng cận nhiệt đới mùa.</w:t>
      </w:r>
    </w:p>
    <w:p w14:paraId="7452C808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Rừng mưa nhiệt đới và rừng nhiệt đới gió mùa.</w:t>
      </w:r>
    </w:p>
    <w:p w14:paraId="26D0DFC2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Rừng nhiệt đới ẩm và rừng nhiệt đới xích đạo.</w:t>
      </w:r>
    </w:p>
    <w:p w14:paraId="3624CAE7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Rừng nhiệt đới khô và rừng cận nhiệt gió mùa.</w:t>
      </w:r>
    </w:p>
    <w:p w14:paraId="3C88C6F3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4. </w:t>
      </w:r>
      <w:r w:rsidRPr="00A12C52">
        <w:rPr>
          <w:szCs w:val="24"/>
        </w:rPr>
        <w:t>Hai yếu tố của khí hậu ảnh hưởng trực tiếp đến quá trình hình thành đất là</w:t>
      </w:r>
    </w:p>
    <w:p w14:paraId="6645399B" w14:textId="77777777" w:rsidR="0047703D" w:rsidRPr="00A12C52" w:rsidRDefault="0047703D" w:rsidP="008710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độ ẩm và lượng mưa.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nhiệt độ và ánh sáng.</w:t>
      </w:r>
    </w:p>
    <w:p w14:paraId="08BFEDA4" w14:textId="77777777" w:rsidR="0047703D" w:rsidRPr="00A12C52" w:rsidRDefault="0047703D" w:rsidP="008710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nhiệt độ và lượng mưa.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bức xạ và lượng mưa.</w:t>
      </w:r>
    </w:p>
    <w:p w14:paraId="460C697F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5. </w:t>
      </w:r>
      <w:r w:rsidRPr="00A12C52">
        <w:rPr>
          <w:szCs w:val="24"/>
        </w:rPr>
        <w:t>Rừng nhiệt đới phân bố chủ yếu ở</w:t>
      </w:r>
    </w:p>
    <w:p w14:paraId="6537FA76" w14:textId="77777777" w:rsidR="0047703D" w:rsidRPr="00A12C52" w:rsidRDefault="0047703D" w:rsidP="008710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hai bên xích đạo.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vùng ôn đới.</w:t>
      </w:r>
    </w:p>
    <w:p w14:paraId="2F906C17" w14:textId="77777777" w:rsidR="0047703D" w:rsidRPr="00A12C52" w:rsidRDefault="0047703D" w:rsidP="008710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vùng cận cực.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hai bên chí tuyến.</w:t>
      </w:r>
    </w:p>
    <w:p w14:paraId="528F856C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6. </w:t>
      </w:r>
      <w:r w:rsidRPr="00A12C52">
        <w:rPr>
          <w:szCs w:val="24"/>
        </w:rPr>
        <w:t>Nhân tố tác động chủ yếu đến quá trình hình thành độ phì của đất là</w:t>
      </w:r>
    </w:p>
    <w:p w14:paraId="66FE5C9E" w14:textId="77777777" w:rsidR="0047703D" w:rsidRPr="00A12C52" w:rsidRDefault="0047703D" w:rsidP="008710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đá mẹ.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sinh vật.</w:t>
      </w:r>
    </w:p>
    <w:p w14:paraId="4734182D" w14:textId="77777777" w:rsidR="0047703D" w:rsidRPr="00A12C52" w:rsidRDefault="0047703D" w:rsidP="0087107F">
      <w:pPr>
        <w:spacing w:line="276" w:lineRule="auto"/>
        <w:ind w:left="48" w:right="48"/>
        <w:jc w:val="both"/>
        <w:rPr>
          <w:szCs w:val="24"/>
        </w:rPr>
      </w:pPr>
      <w:r w:rsidRPr="00A12C52">
        <w:rPr>
          <w:b/>
          <w:szCs w:val="24"/>
        </w:rPr>
        <w:t xml:space="preserve">Câu 7. </w:t>
      </w:r>
      <w:r w:rsidRPr="00A12C52">
        <w:rPr>
          <w:szCs w:val="24"/>
        </w:rPr>
        <w:t xml:space="preserve">Nhận xét nào sau đây </w:t>
      </w:r>
      <w:r w:rsidRPr="00A12C52">
        <w:rPr>
          <w:b/>
          <w:bCs/>
          <w:i/>
          <w:iCs/>
          <w:szCs w:val="24"/>
        </w:rPr>
        <w:t>không đúng</w:t>
      </w:r>
      <w:r w:rsidRPr="00A12C52">
        <w:rPr>
          <w:szCs w:val="24"/>
        </w:rPr>
        <w:t xml:space="preserve"> khi nói về sinh vật dưới đại dương?</w:t>
      </w:r>
    </w:p>
    <w:p w14:paraId="34905D13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Gồm cả động vật và thực vật.</w:t>
      </w:r>
    </w:p>
    <w:p w14:paraId="214F7CDE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Các sinh vật phân hoá theo độ sâu.</w:t>
      </w:r>
    </w:p>
    <w:p w14:paraId="017617C2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Vô cùng phong phú, đa dạng.</w:t>
      </w:r>
    </w:p>
    <w:p w14:paraId="2A7A2F6A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Chỉ có số ít loài sinh vật sinh sống.</w:t>
      </w:r>
    </w:p>
    <w:p w14:paraId="2C79C95B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8. </w:t>
      </w:r>
      <w:r w:rsidRPr="00A12C52">
        <w:rPr>
          <w:szCs w:val="24"/>
        </w:rPr>
        <w:t>Đất là</w:t>
      </w:r>
    </w:p>
    <w:p w14:paraId="572E70DA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lớp vật chất mỏng, vụn bở, bao phủ trên bề mặt các lục địa và đảo, được đặc trưng bởi độ phì.</w:t>
      </w:r>
    </w:p>
    <w:p w14:paraId="2BAC33A6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lớp vật chất có được từ quá trình phân hủy các loại đá.</w:t>
      </w:r>
    </w:p>
    <w:p w14:paraId="08463E60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lớp mùn có màu nâu xám, cung cấp chất dinh dưỡng cho cây trồng phát triển.</w:t>
      </w:r>
    </w:p>
    <w:p w14:paraId="09D39EE7" w14:textId="77777777" w:rsidR="0047703D" w:rsidRPr="00A12C52" w:rsidRDefault="0047703D" w:rsidP="008710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lớp vật liệu vụn bở, có thành phần phức tạp ở phía trên lục địa và bề mặt đáy đại dương.</w:t>
      </w:r>
    </w:p>
    <w:p w14:paraId="1683B5F9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9. </w:t>
      </w:r>
      <w:r w:rsidRPr="00A12C52">
        <w:rPr>
          <w:szCs w:val="24"/>
        </w:rPr>
        <w:t>Sự khác biệt về thực vật ở các đới là do</w:t>
      </w:r>
    </w:p>
    <w:p w14:paraId="55E8D1D2" w14:textId="77777777" w:rsidR="0047703D" w:rsidRPr="00A12C52" w:rsidRDefault="0047703D" w:rsidP="008710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con người.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đất.</w:t>
      </w:r>
    </w:p>
    <w:p w14:paraId="5FC64040" w14:textId="77777777" w:rsidR="0047703D" w:rsidRPr="00A12C52" w:rsidRDefault="0047703D" w:rsidP="008710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10. </w:t>
      </w:r>
      <w:r w:rsidRPr="00A12C52">
        <w:rPr>
          <w:szCs w:val="24"/>
        </w:rPr>
        <w:t>Trong các tầng đất, tầng trực tiếp tác động đến sự sinh trưởng và phát triển của thực vật là</w:t>
      </w:r>
    </w:p>
    <w:p w14:paraId="21D6763A" w14:textId="77777777" w:rsidR="0087107F" w:rsidRPr="00A12C52" w:rsidRDefault="0047703D" w:rsidP="0087107F">
      <w:pPr>
        <w:tabs>
          <w:tab w:val="left" w:pos="283"/>
          <w:tab w:val="left" w:pos="5528"/>
          <w:tab w:val="left" w:pos="5670"/>
          <w:tab w:val="left" w:pos="8150"/>
        </w:tabs>
        <w:spacing w:line="276" w:lineRule="auto"/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tầng chứa mùn.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tầng đá mẹ.</w:t>
      </w:r>
      <w:r w:rsidRPr="00A12C52">
        <w:rPr>
          <w:rStyle w:val="YoungMixChar"/>
          <w:b/>
          <w:szCs w:val="24"/>
        </w:rPr>
        <w:tab/>
      </w:r>
    </w:p>
    <w:p w14:paraId="38BE351E" w14:textId="35D0A96C" w:rsidR="00524A89" w:rsidRPr="00A12C52" w:rsidRDefault="0047703D" w:rsidP="00242D3F">
      <w:pPr>
        <w:tabs>
          <w:tab w:val="left" w:pos="283"/>
          <w:tab w:val="left" w:pos="5528"/>
          <w:tab w:val="left" w:pos="8150"/>
        </w:tabs>
        <w:spacing w:line="276" w:lineRule="auto"/>
        <w:ind w:firstLine="284"/>
        <w:rPr>
          <w:szCs w:val="24"/>
        </w:rPr>
        <w:sectPr w:rsidR="00524A89" w:rsidRPr="00A12C52" w:rsidSect="0048319A">
          <w:headerReference w:type="default" r:id="rId22"/>
          <w:footerReference w:type="default" r:id="rId23"/>
          <w:pgSz w:w="11906" w:h="16838" w:code="9"/>
          <w:pgMar w:top="1260" w:right="656" w:bottom="426" w:left="1440" w:header="720" w:footer="250" w:gutter="0"/>
          <w:cols w:space="720"/>
          <w:docGrid w:linePitch="360"/>
        </w:sectPr>
      </w:pPr>
      <w:r w:rsidRPr="00A12C52">
        <w:rPr>
          <w:rStyle w:val="YoungMixChar"/>
          <w:b/>
          <w:szCs w:val="24"/>
        </w:rPr>
        <w:t xml:space="preserve">C. </w:t>
      </w:r>
      <w:r w:rsidRPr="00A12C52">
        <w:rPr>
          <w:szCs w:val="24"/>
        </w:rPr>
        <w:t>tầng tích tụ.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tầng thảm mục</w:t>
      </w:r>
      <w:r w:rsidR="00242D3F" w:rsidRPr="00A12C52">
        <w:rPr>
          <w:szCs w:val="24"/>
        </w:rPr>
        <w:t>.</w:t>
      </w:r>
    </w:p>
    <w:p w14:paraId="6CA843CB" w14:textId="77777777" w:rsidR="00870515" w:rsidRPr="00A12C52" w:rsidRDefault="00870515" w:rsidP="00870515">
      <w:pPr>
        <w:spacing w:line="276" w:lineRule="auto"/>
        <w:ind w:hanging="284"/>
        <w:jc w:val="both"/>
        <w:rPr>
          <w:b/>
          <w:spacing w:val="-10"/>
          <w:szCs w:val="24"/>
          <w:u w:val="single"/>
          <w:lang w:val="it-IT"/>
        </w:rPr>
      </w:pPr>
      <w:r w:rsidRPr="00A12C52">
        <w:rPr>
          <w:b/>
          <w:spacing w:val="-10"/>
          <w:szCs w:val="24"/>
          <w:u w:val="single"/>
          <w:lang w:val="it-IT"/>
        </w:rPr>
        <w:t>II. Tự luận (2,5 điểm)</w:t>
      </w:r>
    </w:p>
    <w:p w14:paraId="423859C2" w14:textId="77777777" w:rsidR="0087348A" w:rsidRPr="00A12C52" w:rsidRDefault="0087348A" w:rsidP="0087348A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1</w:t>
      </w:r>
      <w:r w:rsidRPr="00A12C52">
        <w:rPr>
          <w:bCs/>
          <w:i/>
          <w:szCs w:val="24"/>
        </w:rPr>
        <w:t xml:space="preserve"> </w:t>
      </w:r>
      <w:r w:rsidRPr="00A12C52">
        <w:rPr>
          <w:b/>
          <w:szCs w:val="24"/>
        </w:rPr>
        <w:t>(</w:t>
      </w:r>
      <w:r w:rsidRPr="00A12C52">
        <w:rPr>
          <w:b/>
          <w:szCs w:val="24"/>
          <w:lang w:val="fr-FR"/>
        </w:rPr>
        <w:t>1,0 điểm)</w:t>
      </w:r>
      <w:r w:rsidRPr="00A12C52">
        <w:rPr>
          <w:szCs w:val="24"/>
          <w:lang w:val="fr-FR"/>
        </w:rPr>
        <w:t>:</w:t>
      </w:r>
      <w:r w:rsidRPr="00A12C52">
        <w:rPr>
          <w:i/>
          <w:szCs w:val="24"/>
          <w:lang w:val="fr-FR"/>
        </w:rPr>
        <w:t xml:space="preserve"> </w:t>
      </w:r>
      <w:r w:rsidRPr="00A12C52">
        <w:rPr>
          <w:iCs/>
          <w:szCs w:val="24"/>
          <w:lang w:val="fr-FR"/>
        </w:rPr>
        <w:t>T</w:t>
      </w:r>
      <w:r w:rsidRPr="00A12C52">
        <w:rPr>
          <w:szCs w:val="24"/>
        </w:rPr>
        <w:t>rình bày đặc điểm rừng mưa nhiệt đới trên thế giới.</w:t>
      </w:r>
    </w:p>
    <w:p w14:paraId="06D84E82" w14:textId="73BFA0B7" w:rsidR="0087348A" w:rsidRPr="00A12C52" w:rsidRDefault="0087348A" w:rsidP="0087348A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2</w:t>
      </w:r>
      <w:r w:rsidRPr="00A12C52">
        <w:rPr>
          <w:bCs/>
          <w:szCs w:val="24"/>
          <w:lang w:val="fr-FR"/>
        </w:rPr>
        <w:t xml:space="preserve"> </w:t>
      </w:r>
      <w:r w:rsidRPr="00A12C52">
        <w:rPr>
          <w:b/>
          <w:szCs w:val="24"/>
        </w:rPr>
        <w:t>(1,0 điểm)</w:t>
      </w:r>
      <w:r w:rsidRPr="00A12C52">
        <w:rPr>
          <w:bCs/>
          <w:szCs w:val="24"/>
        </w:rPr>
        <w:t>:</w:t>
      </w:r>
      <w:r w:rsidRPr="00A12C52">
        <w:rPr>
          <w:bCs/>
          <w:i/>
          <w:szCs w:val="24"/>
        </w:rPr>
        <w:t xml:space="preserve"> </w:t>
      </w:r>
      <w:r w:rsidRPr="00A12C52">
        <w:rPr>
          <w:szCs w:val="24"/>
        </w:rPr>
        <w:t>Em hãy nêu một số biện pháp góp phần làm tăng độ phì của đất</w:t>
      </w:r>
      <w:r w:rsidR="00A67AB7">
        <w:rPr>
          <w:szCs w:val="24"/>
        </w:rPr>
        <w:t>.</w:t>
      </w:r>
    </w:p>
    <w:p w14:paraId="33487B56" w14:textId="77777777" w:rsidR="0087348A" w:rsidRPr="00A12C52" w:rsidRDefault="0087348A" w:rsidP="0087348A">
      <w:pPr>
        <w:spacing w:line="276" w:lineRule="auto"/>
        <w:jc w:val="both"/>
        <w:rPr>
          <w:szCs w:val="24"/>
        </w:rPr>
      </w:pPr>
      <w:r w:rsidRPr="00A12C52">
        <w:rPr>
          <w:b/>
          <w:bCs/>
          <w:szCs w:val="24"/>
        </w:rPr>
        <w:t xml:space="preserve">Câu 3 </w:t>
      </w:r>
      <w:r w:rsidRPr="00A12C52">
        <w:rPr>
          <w:b/>
          <w:szCs w:val="24"/>
        </w:rPr>
        <w:t>(0,5 điểm)</w:t>
      </w:r>
      <w:r w:rsidRPr="00A12C52">
        <w:rPr>
          <w:bCs/>
          <w:szCs w:val="24"/>
        </w:rPr>
        <w:t xml:space="preserve">: </w:t>
      </w:r>
      <w:r w:rsidRPr="00A12C52">
        <w:rPr>
          <w:szCs w:val="24"/>
        </w:rPr>
        <w:t>Em hãy kể tên một số loài sinh vật đứng trước nguy cơ tuyệt chủng và giải thích nguyên nhân dẫn đến tình trạng đó.</w:t>
      </w:r>
    </w:p>
    <w:p w14:paraId="737C1D73" w14:textId="77777777" w:rsidR="008F1F7B" w:rsidRPr="00A12C52" w:rsidRDefault="008F1F7B" w:rsidP="008F1F7B">
      <w:pPr>
        <w:jc w:val="center"/>
        <w:rPr>
          <w:szCs w:val="24"/>
        </w:rPr>
      </w:pPr>
      <w:r w:rsidRPr="00A12C52">
        <w:rPr>
          <w:rStyle w:val="YoungMixChar"/>
          <w:b/>
          <w:i/>
          <w:szCs w:val="24"/>
        </w:rPr>
        <w:t>------ HẾT ------</w:t>
      </w:r>
    </w:p>
    <w:p w14:paraId="05A80D52" w14:textId="77777777" w:rsidR="007121D5" w:rsidRPr="00A12C52" w:rsidRDefault="007121D5">
      <w:pPr>
        <w:widowControl/>
        <w:spacing w:after="160" w:line="259" w:lineRule="auto"/>
        <w:rPr>
          <w:szCs w:val="24"/>
        </w:rPr>
      </w:pPr>
    </w:p>
    <w:p w14:paraId="1FA76CD2" w14:textId="77777777" w:rsidR="00FB51CA" w:rsidRPr="00A12C52" w:rsidRDefault="00FB51CA">
      <w:pPr>
        <w:rPr>
          <w:szCs w:val="24"/>
        </w:rPr>
      </w:pPr>
      <w:r w:rsidRPr="00A12C52">
        <w:rPr>
          <w:szCs w:val="24"/>
        </w:rPr>
        <w:br w:type="page"/>
      </w:r>
    </w:p>
    <w:p w14:paraId="27F41877" w14:textId="77777777" w:rsidR="00090983" w:rsidRPr="00A12C52" w:rsidRDefault="00090983" w:rsidP="00D577F8">
      <w:pPr>
        <w:ind w:left="-110" w:firstLine="110"/>
        <w:jc w:val="center"/>
        <w:rPr>
          <w:b/>
          <w:szCs w:val="24"/>
        </w:rPr>
        <w:sectPr w:rsidR="00090983" w:rsidRPr="00A12C52" w:rsidSect="0048319A">
          <w:headerReference w:type="default" r:id="rId24"/>
          <w:footerReference w:type="default" r:id="rId25"/>
          <w:type w:val="continuous"/>
          <w:pgSz w:w="11906" w:h="16838" w:code="9"/>
          <w:pgMar w:top="1260" w:right="566" w:bottom="426" w:left="1710" w:header="720" w:footer="250" w:gutter="0"/>
          <w:cols w:space="720"/>
          <w:docGrid w:linePitch="360"/>
        </w:sectPr>
      </w:pPr>
    </w:p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622ECD" w:rsidRPr="00A12C52" w14:paraId="0598800F" w14:textId="77777777" w:rsidTr="00D577F8">
        <w:trPr>
          <w:trHeight w:val="1440"/>
        </w:trPr>
        <w:tc>
          <w:tcPr>
            <w:tcW w:w="4772" w:type="dxa"/>
          </w:tcPr>
          <w:p w14:paraId="1B13A88E" w14:textId="318D955A" w:rsidR="000B6CC5" w:rsidRPr="00A12C52" w:rsidRDefault="000B6CC5" w:rsidP="00D577F8">
            <w:pPr>
              <w:ind w:left="-110" w:firstLine="11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lastRenderedPageBreak/>
              <w:t>TRƯỜNG THCS THƯỢNG THANH</w:t>
            </w:r>
          </w:p>
          <w:p w14:paraId="5C36180A" w14:textId="13744C8A" w:rsidR="000B6CC5" w:rsidRPr="00A12C52" w:rsidRDefault="000B6CC5" w:rsidP="00D577F8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Năm học 202</w:t>
            </w:r>
            <w:r w:rsidR="007C3E15" w:rsidRPr="00A12C52">
              <w:rPr>
                <w:b/>
                <w:szCs w:val="24"/>
              </w:rPr>
              <w:t>3</w:t>
            </w:r>
            <w:r w:rsidRPr="00A12C52">
              <w:rPr>
                <w:b/>
                <w:szCs w:val="24"/>
                <w:lang w:val="vi-VN"/>
              </w:rPr>
              <w:t xml:space="preserve"> – 202</w:t>
            </w:r>
            <w:r w:rsidR="007C3E15" w:rsidRPr="00A12C52">
              <w:rPr>
                <w:b/>
                <w:szCs w:val="24"/>
              </w:rPr>
              <w:t>4</w:t>
            </w:r>
          </w:p>
          <w:p w14:paraId="22452A46" w14:textId="77777777" w:rsidR="000B6CC5" w:rsidRPr="00A12C52" w:rsidRDefault="000B6CC5" w:rsidP="00D577F8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bdr w:val="single" w:sz="4" w:space="0" w:color="auto"/>
              </w:rPr>
              <w:t>Mã đề: LS&amp;ĐL604</w:t>
            </w:r>
          </w:p>
        </w:tc>
        <w:tc>
          <w:tcPr>
            <w:tcW w:w="5165" w:type="dxa"/>
          </w:tcPr>
          <w:p w14:paraId="527395D2" w14:textId="77777777" w:rsidR="000B6CC5" w:rsidRPr="00A12C52" w:rsidRDefault="000B6CC5" w:rsidP="00D577F8">
            <w:pPr>
              <w:ind w:left="72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ĐỀ KIỂM TRA</w:t>
            </w:r>
            <w:r w:rsidRPr="00A12C52">
              <w:rPr>
                <w:b/>
                <w:szCs w:val="24"/>
                <w:lang w:val="vi-VN"/>
              </w:rPr>
              <w:t xml:space="preserve"> </w:t>
            </w:r>
            <w:r w:rsidRPr="00A12C52">
              <w:rPr>
                <w:b/>
                <w:szCs w:val="24"/>
              </w:rPr>
              <w:t>GIỮA HỌC KÌ II</w:t>
            </w:r>
          </w:p>
          <w:p w14:paraId="374783B0" w14:textId="77777777" w:rsidR="000B6CC5" w:rsidRPr="00A12C52" w:rsidRDefault="000B6CC5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MÔN</w:t>
            </w:r>
            <w:r w:rsidRPr="00A12C52">
              <w:rPr>
                <w:b/>
                <w:szCs w:val="24"/>
                <w:lang w:val="vi-VN"/>
              </w:rPr>
              <w:t xml:space="preserve">: </w:t>
            </w:r>
            <w:r w:rsidRPr="00A12C52">
              <w:rPr>
                <w:b/>
                <w:bCs/>
                <w:szCs w:val="24"/>
              </w:rPr>
              <w:t>LỊCH SỬ VÀ ĐỊA LÍ 6</w:t>
            </w:r>
          </w:p>
          <w:p w14:paraId="4D93CE14" w14:textId="77777777" w:rsidR="000B6CC5" w:rsidRPr="00A12C52" w:rsidRDefault="000B6CC5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Thời gian làm bài: 60 phút</w:t>
            </w:r>
          </w:p>
          <w:p w14:paraId="3A55B89F" w14:textId="78891EC6" w:rsidR="000B6CC5" w:rsidRPr="00A12C52" w:rsidRDefault="000B6CC5" w:rsidP="00D577F8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Ngày kiểm tra: </w:t>
            </w:r>
            <w:r w:rsidR="00DD708F" w:rsidRPr="00A12C52">
              <w:rPr>
                <w:b/>
                <w:szCs w:val="24"/>
              </w:rPr>
              <w:t>01</w:t>
            </w:r>
            <w:r w:rsidRPr="00A12C52">
              <w:rPr>
                <w:b/>
                <w:szCs w:val="24"/>
              </w:rPr>
              <w:t>/</w:t>
            </w:r>
            <w:r w:rsidR="00DD708F" w:rsidRPr="00A12C52">
              <w:rPr>
                <w:b/>
                <w:szCs w:val="24"/>
              </w:rPr>
              <w:t>03</w:t>
            </w:r>
            <w:r w:rsidRPr="00A12C52">
              <w:rPr>
                <w:b/>
                <w:szCs w:val="24"/>
              </w:rPr>
              <w:t>/202</w:t>
            </w:r>
            <w:r w:rsidR="007C3E15" w:rsidRPr="00A12C52">
              <w:rPr>
                <w:b/>
                <w:szCs w:val="24"/>
              </w:rPr>
              <w:t>4</w:t>
            </w:r>
          </w:p>
        </w:tc>
      </w:tr>
    </w:tbl>
    <w:p w14:paraId="46758030" w14:textId="7E78F3B9" w:rsidR="00605C44" w:rsidRPr="00A12C52" w:rsidRDefault="00605C44" w:rsidP="00605C44">
      <w:pPr>
        <w:jc w:val="center"/>
        <w:rPr>
          <w:b/>
          <w:szCs w:val="24"/>
          <w:lang w:val="vi-VN"/>
        </w:rPr>
      </w:pPr>
      <w:r w:rsidRPr="00A12C52">
        <w:rPr>
          <w:b/>
          <w:szCs w:val="24"/>
          <w:lang w:val="vi-VN"/>
        </w:rPr>
        <w:t>A. PHÂN MÔN LỊCH SỬ</w:t>
      </w:r>
    </w:p>
    <w:p w14:paraId="24C388E1" w14:textId="51A7EDDE" w:rsidR="00605C44" w:rsidRPr="00A12C52" w:rsidRDefault="00605C44" w:rsidP="00605C44">
      <w:pPr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  <w:lang w:val="vi-VN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87348A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0F6076EC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5C4526B7" w14:textId="77777777" w:rsidR="00966AC4" w:rsidRPr="00A12C52" w:rsidRDefault="00966AC4" w:rsidP="00966AC4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1. </w:t>
      </w:r>
      <w:r w:rsidRPr="00A12C52">
        <w:rPr>
          <w:color w:val="000000"/>
          <w:szCs w:val="24"/>
        </w:rPr>
        <w:t>Trong suốt thời kì Bắc thuộc, người Việt vẫn nghe và nói hoàn toàn bằng</w:t>
      </w:r>
    </w:p>
    <w:p w14:paraId="63EB1A9D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tiếng Hán.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tiếng Thái.</w:t>
      </w:r>
      <w:r w:rsidRPr="00A12C52">
        <w:rPr>
          <w:rStyle w:val="YoungMixChar"/>
          <w:b/>
          <w:szCs w:val="24"/>
        </w:rPr>
        <w:tab/>
      </w:r>
    </w:p>
    <w:p w14:paraId="4D68D499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tiếng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tiếng Anh.</w:t>
      </w:r>
    </w:p>
    <w:p w14:paraId="49B0CA12" w14:textId="77777777" w:rsidR="00966AC4" w:rsidRPr="00A12C52" w:rsidRDefault="00966AC4" w:rsidP="00966AC4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2. </w:t>
      </w:r>
      <w:r w:rsidRPr="00A12C52">
        <w:rPr>
          <w:color w:val="000000"/>
          <w:szCs w:val="24"/>
        </w:rPr>
        <w:t>Yếu tố kĩ thuật nào của Trung Quốc mới được du nhập vào Việt Nam dưới thời Bắc thuộc?</w:t>
      </w:r>
    </w:p>
    <w:p w14:paraId="1E45023D" w14:textId="77777777" w:rsidR="00966AC4" w:rsidRPr="00A12C52" w:rsidRDefault="00966AC4" w:rsidP="00966AC4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Đúc trống đồng.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Chế tạo đồ thủy tinh.</w:t>
      </w:r>
    </w:p>
    <w:p w14:paraId="58738EA3" w14:textId="77777777" w:rsidR="00966AC4" w:rsidRPr="00A12C52" w:rsidRDefault="00966AC4" w:rsidP="00966AC4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Làm đồ gốm.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Sản xuất muối.</w:t>
      </w:r>
    </w:p>
    <w:p w14:paraId="6433F10F" w14:textId="77777777" w:rsidR="00966AC4" w:rsidRPr="00A12C52" w:rsidRDefault="00966AC4" w:rsidP="00966AC4">
      <w:pPr>
        <w:rPr>
          <w:szCs w:val="24"/>
        </w:rPr>
      </w:pPr>
      <w:r w:rsidRPr="00A12C52">
        <w:rPr>
          <w:b/>
          <w:color w:val="000000"/>
          <w:szCs w:val="24"/>
        </w:rPr>
        <w:t xml:space="preserve">Câu 3. </w:t>
      </w:r>
      <w:r w:rsidRPr="00A12C52">
        <w:rPr>
          <w:color w:val="000000"/>
          <w:szCs w:val="24"/>
        </w:rPr>
        <w:t>Phùng Hưng xây dựng chính quyền tự chủ trong vòng bao nhiêu năm?</w:t>
      </w:r>
    </w:p>
    <w:p w14:paraId="37B3B13B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11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12 năm.</w:t>
      </w:r>
      <w:r w:rsidRPr="00A12C52">
        <w:rPr>
          <w:rStyle w:val="YoungMixChar"/>
          <w:b/>
          <w:szCs w:val="24"/>
        </w:rPr>
        <w:tab/>
      </w:r>
    </w:p>
    <w:p w14:paraId="03A2E3AD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9 năm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10 năm.</w:t>
      </w:r>
    </w:p>
    <w:p w14:paraId="1B052304" w14:textId="77777777" w:rsidR="00966AC4" w:rsidRPr="00A12C52" w:rsidRDefault="00966AC4" w:rsidP="00966AC4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4. </w:t>
      </w:r>
      <w:r w:rsidRPr="00A12C52">
        <w:rPr>
          <w:color w:val="000000"/>
          <w:szCs w:val="24"/>
        </w:rPr>
        <w:t>Tên gọi thân thuộc của nhân dân khi gọi Mai Thúc Loan là</w:t>
      </w:r>
    </w:p>
    <w:p w14:paraId="2F1D08A7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Vua Hắc.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Vua Mai.</w:t>
      </w:r>
      <w:r w:rsidRPr="00A12C52">
        <w:rPr>
          <w:rStyle w:val="YoungMixChar"/>
          <w:b/>
          <w:szCs w:val="24"/>
        </w:rPr>
        <w:tab/>
      </w:r>
    </w:p>
    <w:p w14:paraId="07E1AAFD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Vua Đế.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Mai Hắc Đế.</w:t>
      </w:r>
    </w:p>
    <w:p w14:paraId="776967DA" w14:textId="77777777" w:rsidR="00966AC4" w:rsidRPr="00A12C52" w:rsidRDefault="00966AC4" w:rsidP="00966AC4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5. </w:t>
      </w:r>
      <w:r w:rsidRPr="00A12C52">
        <w:rPr>
          <w:color w:val="000000"/>
        </w:rPr>
        <w:t>Năm 713, Mai Thúc Loan phất cờ khởi nghĩa ở</w:t>
      </w:r>
    </w:p>
    <w:p w14:paraId="21C1FC06" w14:textId="77777777" w:rsidR="00966AC4" w:rsidRPr="00A12C52" w:rsidRDefault="00966AC4" w:rsidP="00966AC4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Hát Môn (Phúc Thọ – Hà Nội).</w:t>
      </w:r>
      <w:r w:rsidRPr="00A12C52">
        <w:rPr>
          <w:rStyle w:val="YoungMixChar"/>
          <w:b/>
          <w:szCs w:val="24"/>
        </w:rPr>
        <w:tab/>
      </w:r>
    </w:p>
    <w:p w14:paraId="29EE4653" w14:textId="77777777" w:rsidR="00966AC4" w:rsidRPr="00A12C52" w:rsidRDefault="00966AC4" w:rsidP="00966AC4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núi Nưa (Triệu Sơn – Thanh Hóa).</w:t>
      </w:r>
    </w:p>
    <w:p w14:paraId="350CB751" w14:textId="77777777" w:rsidR="00966AC4" w:rsidRPr="00A12C52" w:rsidRDefault="00966AC4" w:rsidP="00966AC4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Hoan Châu (Nghệ An – Hà Tĩnh).</w:t>
      </w:r>
      <w:r w:rsidRPr="00A12C52">
        <w:rPr>
          <w:rStyle w:val="YoungMixChar"/>
          <w:b/>
          <w:szCs w:val="24"/>
        </w:rPr>
        <w:tab/>
      </w:r>
    </w:p>
    <w:p w14:paraId="43E17E1C" w14:textId="77777777" w:rsidR="00966AC4" w:rsidRPr="00A12C52" w:rsidRDefault="00966AC4" w:rsidP="00966AC4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đầm Dạ Trạch (Hưng Yên).</w:t>
      </w:r>
    </w:p>
    <w:p w14:paraId="3CAFD04A" w14:textId="77777777" w:rsidR="00966AC4" w:rsidRPr="00A12C52" w:rsidRDefault="00966AC4" w:rsidP="00966AC4">
      <w:pPr>
        <w:pStyle w:val="u1"/>
        <w:shd w:val="clear" w:color="auto" w:fill="FFFFFF"/>
        <w:spacing w:beforeAutospacing="0" w:afterAutospacing="0"/>
        <w:jc w:val="both"/>
        <w:rPr>
          <w:b w:val="0"/>
          <w:bCs w:val="0"/>
          <w:sz w:val="24"/>
          <w:szCs w:val="24"/>
        </w:rPr>
      </w:pPr>
      <w:r w:rsidRPr="00A12C52">
        <w:rPr>
          <w:sz w:val="24"/>
          <w:szCs w:val="24"/>
        </w:rPr>
        <w:t xml:space="preserve">Câu 6. </w:t>
      </w:r>
      <w:r w:rsidRPr="00A12C52">
        <w:rPr>
          <w:b w:val="0"/>
          <w:bCs w:val="0"/>
          <w:sz w:val="24"/>
          <w:szCs w:val="24"/>
        </w:rPr>
        <w:t>Ai là người được mệnh danh là Bố Cái Đại Vương?</w:t>
      </w:r>
    </w:p>
    <w:p w14:paraId="3FD671BD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Phùng Hưng.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Phùng Hải.</w:t>
      </w:r>
      <w:r w:rsidRPr="00A12C52">
        <w:rPr>
          <w:rStyle w:val="YoungMixChar"/>
          <w:b/>
          <w:szCs w:val="24"/>
        </w:rPr>
        <w:tab/>
      </w:r>
    </w:p>
    <w:p w14:paraId="20D624BF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Phùng An.</w:t>
      </w:r>
      <w:r w:rsidRPr="00A12C52">
        <w:rPr>
          <w:color w:val="000000"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Mai Thúc Loan.</w:t>
      </w:r>
    </w:p>
    <w:p w14:paraId="524C78FF" w14:textId="77777777" w:rsidR="00966AC4" w:rsidRPr="00A12C52" w:rsidRDefault="00966AC4" w:rsidP="00966AC4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7. </w:t>
      </w:r>
      <w:r w:rsidRPr="00A12C52">
        <w:rPr>
          <w:color w:val="000000"/>
        </w:rPr>
        <w:t>Kinh đô của nước Vạn Xuân ở vùng</w:t>
      </w:r>
    </w:p>
    <w:p w14:paraId="5ACA9EA9" w14:textId="77777777" w:rsidR="00966AC4" w:rsidRPr="00A12C52" w:rsidRDefault="00966AC4" w:rsidP="00966AC4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cửa sông Bạch Đằng.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cửa sông Tô Lịch.</w:t>
      </w:r>
    </w:p>
    <w:p w14:paraId="2A3592EF" w14:textId="77777777" w:rsidR="00966AC4" w:rsidRPr="00A12C52" w:rsidRDefault="00966AC4" w:rsidP="00966AC4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Phong Khê.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Phong Châu.</w:t>
      </w:r>
    </w:p>
    <w:p w14:paraId="6452B6FC" w14:textId="77777777" w:rsidR="00966AC4" w:rsidRPr="00A12C52" w:rsidRDefault="00966AC4" w:rsidP="00966AC4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8. </w:t>
      </w:r>
      <w:r w:rsidRPr="00A12C52">
        <w:rPr>
          <w:color w:val="000000"/>
          <w:szCs w:val="24"/>
        </w:rPr>
        <w:t>Nội dung nào dưới đây </w:t>
      </w:r>
      <w:r w:rsidRPr="00A12C52">
        <w:rPr>
          <w:b/>
          <w:bCs/>
          <w:i/>
          <w:iCs/>
          <w:color w:val="000000"/>
          <w:szCs w:val="24"/>
        </w:rPr>
        <w:t>không</w:t>
      </w:r>
      <w:r w:rsidRPr="00A12C52">
        <w:rPr>
          <w:b/>
          <w:bCs/>
          <w:color w:val="000000"/>
          <w:szCs w:val="24"/>
        </w:rPr>
        <w:t> </w:t>
      </w:r>
      <w:r w:rsidRPr="00A12C52">
        <w:rPr>
          <w:color w:val="000000"/>
          <w:szCs w:val="24"/>
        </w:rPr>
        <w:t>phản ánh đúng sự tiếp thu có chọn lọc văn hóa Trung Quốc của người Việt dưới thời Bắc thuộc?</w:t>
      </w:r>
    </w:p>
    <w:p w14:paraId="5442CB6B" w14:textId="77777777" w:rsidR="00966AC4" w:rsidRPr="00A12C52" w:rsidRDefault="00966AC4" w:rsidP="00966AC4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Chủ động tiếp thu chữ Hán và tiếng Hán để thay thế ngôn ngữ mẹ đẻ.</w:t>
      </w:r>
    </w:p>
    <w:p w14:paraId="2182BAF7" w14:textId="77777777" w:rsidR="00966AC4" w:rsidRPr="00A12C52" w:rsidRDefault="00966AC4" w:rsidP="00966AC4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Học một số phát minh kĩ thuật như: làm giấy, chế tạo đồ thủy tinh.</w:t>
      </w:r>
    </w:p>
    <w:p w14:paraId="2F4B4935" w14:textId="77777777" w:rsidR="00966AC4" w:rsidRPr="00A12C52" w:rsidRDefault="00966AC4" w:rsidP="00966AC4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Tiếp thu một số lễ tết nhưng đã có sự vận dụng cho phù hợp.</w:t>
      </w:r>
    </w:p>
    <w:p w14:paraId="764447EC" w14:textId="77777777" w:rsidR="00966AC4" w:rsidRPr="00A12C52" w:rsidRDefault="00966AC4" w:rsidP="00966AC4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Tiếp thu tư tưởng, phụ quyền nhưng vẫn tôn trọng phụ nữ.</w:t>
      </w:r>
    </w:p>
    <w:p w14:paraId="3488287D" w14:textId="77777777" w:rsidR="00966AC4" w:rsidRPr="00A12C52" w:rsidRDefault="00966AC4" w:rsidP="00966AC4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9. </w:t>
      </w:r>
      <w:r w:rsidRPr="00A12C52">
        <w:rPr>
          <w:color w:val="000000"/>
          <w:szCs w:val="24"/>
        </w:rPr>
        <w:t>Tín ngưỡng truyền thống được người Việt duy trì trong suốt thời Bắc thuộc là</w:t>
      </w:r>
    </w:p>
    <w:p w14:paraId="668611B5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thờ cúng tổ tiên.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thờ thần tài.</w:t>
      </w:r>
      <w:r w:rsidRPr="00A12C52">
        <w:rPr>
          <w:rStyle w:val="YoungMixChar"/>
          <w:b/>
          <w:szCs w:val="24"/>
        </w:rPr>
        <w:tab/>
      </w:r>
    </w:p>
    <w:p w14:paraId="406245D7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thờ thánh A-la.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thờ Đức Phật.</w:t>
      </w:r>
    </w:p>
    <w:p w14:paraId="151E10F7" w14:textId="77777777" w:rsidR="00966AC4" w:rsidRPr="00A12C52" w:rsidRDefault="00966AC4" w:rsidP="00966AC4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10. </w:t>
      </w:r>
      <w:r w:rsidRPr="00A12C52">
        <w:rPr>
          <w:color w:val="000000"/>
          <w:szCs w:val="24"/>
        </w:rPr>
        <w:t>Sau khi lên ngôi hoàng đế, Lý Bí đặt tên nước là</w:t>
      </w:r>
    </w:p>
    <w:p w14:paraId="3D7D8EA0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Đại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Đại Cồ Việt.</w:t>
      </w:r>
      <w:r w:rsidRPr="00A12C52">
        <w:rPr>
          <w:rStyle w:val="YoungMixChar"/>
          <w:b/>
          <w:szCs w:val="24"/>
        </w:rPr>
        <w:tab/>
      </w:r>
    </w:p>
    <w:p w14:paraId="14D56120" w14:textId="77777777" w:rsidR="00966AC4" w:rsidRPr="00A12C52" w:rsidRDefault="00966AC4" w:rsidP="00966AC4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Đại Nam.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Vạn Xuân.</w:t>
      </w:r>
    </w:p>
    <w:p w14:paraId="58FBC9A9" w14:textId="77777777" w:rsidR="00966AC4" w:rsidRPr="00A12C52" w:rsidRDefault="00966AC4" w:rsidP="00966AC4">
      <w:pPr>
        <w:jc w:val="both"/>
        <w:rPr>
          <w:b/>
          <w:szCs w:val="24"/>
          <w:u w:val="single"/>
          <w:lang w:val="vi-VN"/>
        </w:rPr>
      </w:pPr>
      <w:r w:rsidRPr="00A12C52">
        <w:rPr>
          <w:b/>
          <w:szCs w:val="24"/>
          <w:u w:val="single"/>
          <w:lang w:val="vi-VN"/>
        </w:rPr>
        <w:t>II. Tự luận (2</w:t>
      </w:r>
      <w:r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-VN"/>
        </w:rPr>
        <w:t>5 điểm)</w:t>
      </w:r>
    </w:p>
    <w:p w14:paraId="5E894D7F" w14:textId="255C5458" w:rsidR="00966AC4" w:rsidRPr="00A12C52" w:rsidRDefault="00966AC4" w:rsidP="0087348A">
      <w:pPr>
        <w:jc w:val="both"/>
        <w:rPr>
          <w:b/>
          <w:bCs/>
          <w:szCs w:val="24"/>
        </w:rPr>
      </w:pPr>
      <w:r w:rsidRPr="00A12C52">
        <w:rPr>
          <w:b/>
          <w:bCs/>
          <w:szCs w:val="24"/>
          <w:lang w:val="vi-VN"/>
        </w:rPr>
        <w:t>Câu 1 (</w:t>
      </w:r>
      <w:r w:rsidRPr="00A12C52">
        <w:rPr>
          <w:b/>
          <w:bCs/>
          <w:szCs w:val="24"/>
        </w:rPr>
        <w:t>1</w:t>
      </w:r>
      <w:r w:rsidR="0087348A" w:rsidRPr="00A12C52">
        <w:rPr>
          <w:b/>
          <w:bCs/>
          <w:szCs w:val="24"/>
        </w:rPr>
        <w:t>,0</w:t>
      </w:r>
      <w:r w:rsidRPr="00A12C52">
        <w:rPr>
          <w:b/>
          <w:bCs/>
          <w:szCs w:val="24"/>
          <w:lang w:val="vi-VN"/>
        </w:rPr>
        <w:t xml:space="preserve"> điểm)</w:t>
      </w:r>
      <w:r w:rsidRPr="00A12C52">
        <w:rPr>
          <w:bCs/>
          <w:szCs w:val="24"/>
          <w:lang w:val="vi-VN"/>
        </w:rPr>
        <w:t>:</w:t>
      </w:r>
      <w:r w:rsidRPr="00A12C52">
        <w:rPr>
          <w:b/>
          <w:bCs/>
          <w:szCs w:val="24"/>
          <w:lang w:val="vi-VN"/>
        </w:rPr>
        <w:t xml:space="preserve"> </w:t>
      </w:r>
      <w:r w:rsidRPr="00A12C52">
        <w:rPr>
          <w:bCs/>
          <w:szCs w:val="24"/>
        </w:rPr>
        <w:t>Trình bày ý nghĩa lịch sử của cuộc khởi nghĩa Mai Thúc Loan</w:t>
      </w:r>
      <w:r w:rsidRPr="00A12C52">
        <w:rPr>
          <w:bCs/>
          <w:szCs w:val="24"/>
          <w:lang w:val="vi-VN"/>
        </w:rPr>
        <w:t>?</w:t>
      </w:r>
    </w:p>
    <w:p w14:paraId="546EECCF" w14:textId="77777777" w:rsidR="00966AC4" w:rsidRPr="00A12C52" w:rsidRDefault="00966AC4" w:rsidP="00966AC4">
      <w:pPr>
        <w:widowControl/>
        <w:spacing w:line="276" w:lineRule="auto"/>
        <w:rPr>
          <w:szCs w:val="24"/>
          <w:lang w:val="pt-BR"/>
        </w:rPr>
      </w:pPr>
      <w:r w:rsidRPr="00A12C52">
        <w:rPr>
          <w:b/>
          <w:szCs w:val="24"/>
          <w:lang w:val="pt-BR"/>
        </w:rPr>
        <w:t>Câu 2 (1,5 điểm)</w:t>
      </w:r>
      <w:r w:rsidRPr="00A12C52">
        <w:rPr>
          <w:szCs w:val="24"/>
          <w:lang w:val="pt-BR"/>
        </w:rPr>
        <w:t>:</w:t>
      </w:r>
    </w:p>
    <w:p w14:paraId="3E7F9BB7" w14:textId="77777777" w:rsidR="00966AC4" w:rsidRPr="00A12C52" w:rsidRDefault="00966AC4" w:rsidP="00966AC4">
      <w:pPr>
        <w:widowControl/>
        <w:spacing w:line="276" w:lineRule="auto"/>
        <w:ind w:firstLine="720"/>
        <w:rPr>
          <w:szCs w:val="24"/>
          <w:lang w:val="pt-BR"/>
        </w:rPr>
      </w:pPr>
      <w:r w:rsidRPr="00A12C52">
        <w:rPr>
          <w:szCs w:val="24"/>
          <w:lang w:val="pt-BR"/>
        </w:rPr>
        <w:t>a. Sau hơn 1000 năm Bắc thuộc, tổ tiên đã để lại cho chúng ta những gì?</w:t>
      </w:r>
    </w:p>
    <w:p w14:paraId="40857F24" w14:textId="77777777" w:rsidR="00966AC4" w:rsidRPr="00A12C52" w:rsidRDefault="00966AC4" w:rsidP="00966AC4">
      <w:pPr>
        <w:widowControl/>
        <w:spacing w:line="276" w:lineRule="auto"/>
        <w:rPr>
          <w:szCs w:val="24"/>
          <w:lang w:val="pt-BR"/>
        </w:rPr>
      </w:pPr>
      <w:r w:rsidRPr="00A12C52">
        <w:rPr>
          <w:szCs w:val="24"/>
          <w:lang w:val="pt-BR"/>
        </w:rPr>
        <w:tab/>
        <w:t>b. Là học sinh, em sẽ làm gì để bảo vệ những thành quả đó?</w:t>
      </w:r>
    </w:p>
    <w:p w14:paraId="291CCE8C" w14:textId="77777777" w:rsidR="00630E32" w:rsidRPr="00A12C52" w:rsidRDefault="00630E32">
      <w:pPr>
        <w:widowControl/>
        <w:spacing w:after="160" w:line="259" w:lineRule="auto"/>
        <w:rPr>
          <w:b/>
          <w:szCs w:val="24"/>
        </w:rPr>
      </w:pPr>
      <w:r w:rsidRPr="00A12C52">
        <w:rPr>
          <w:b/>
          <w:szCs w:val="24"/>
        </w:rPr>
        <w:br w:type="page"/>
      </w:r>
    </w:p>
    <w:p w14:paraId="67ED10FC" w14:textId="77777777" w:rsidR="00090983" w:rsidRPr="00A12C52" w:rsidRDefault="00090983" w:rsidP="000B6CC5">
      <w:pPr>
        <w:spacing w:line="276" w:lineRule="auto"/>
        <w:ind w:left="-142"/>
        <w:jc w:val="center"/>
        <w:rPr>
          <w:b/>
          <w:szCs w:val="24"/>
        </w:rPr>
        <w:sectPr w:rsidR="00090983" w:rsidRPr="00A12C52" w:rsidSect="0048319A">
          <w:headerReference w:type="default" r:id="rId26"/>
          <w:footerReference w:type="default" r:id="rId27"/>
          <w:pgSz w:w="11906" w:h="16838" w:code="9"/>
          <w:pgMar w:top="1260" w:right="566" w:bottom="426" w:left="1710" w:header="720" w:footer="250" w:gutter="0"/>
          <w:cols w:space="720"/>
          <w:docGrid w:linePitch="360"/>
        </w:sectPr>
      </w:pPr>
    </w:p>
    <w:p w14:paraId="1B165FF9" w14:textId="039292F7" w:rsidR="000B6CC5" w:rsidRPr="00A12C52" w:rsidRDefault="000B6CC5" w:rsidP="000B6CC5">
      <w:pPr>
        <w:spacing w:line="276" w:lineRule="auto"/>
        <w:ind w:left="-142"/>
        <w:jc w:val="center"/>
        <w:rPr>
          <w:szCs w:val="24"/>
          <w:lang w:val="vi-VN"/>
        </w:rPr>
      </w:pPr>
      <w:r w:rsidRPr="00A12C52">
        <w:rPr>
          <w:b/>
          <w:szCs w:val="24"/>
        </w:rPr>
        <w:lastRenderedPageBreak/>
        <w:t>B. PHÂN MÔN ĐỊA LÍ</w:t>
      </w:r>
    </w:p>
    <w:p w14:paraId="446C8DFA" w14:textId="772F2CC8" w:rsidR="000B6CC5" w:rsidRPr="00A12C52" w:rsidRDefault="000B6CC5" w:rsidP="006E097F">
      <w:pPr>
        <w:spacing w:line="276" w:lineRule="auto"/>
        <w:ind w:left="-142"/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87348A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68AF7560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25110D0F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1. </w:t>
      </w:r>
      <w:r w:rsidRPr="00A12C52">
        <w:rPr>
          <w:szCs w:val="24"/>
        </w:rPr>
        <w:t>Trong các tầng đất, tầng trực tiếp tác động đến sự sinh trưởng và phát triển của thực vật là</w:t>
      </w:r>
    </w:p>
    <w:p w14:paraId="6B20229B" w14:textId="77777777" w:rsidR="0087107F" w:rsidRPr="00A12C52" w:rsidRDefault="00FB51CA" w:rsidP="006E097F">
      <w:pPr>
        <w:tabs>
          <w:tab w:val="left" w:pos="283"/>
          <w:tab w:val="left" w:pos="5529"/>
          <w:tab w:val="left" w:pos="8150"/>
        </w:tabs>
        <w:spacing w:line="276" w:lineRule="auto"/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tầng tích tụ.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tầng thảm mục.</w:t>
      </w:r>
      <w:r w:rsidRPr="00A12C52">
        <w:rPr>
          <w:rStyle w:val="YoungMixChar"/>
          <w:b/>
          <w:szCs w:val="24"/>
        </w:rPr>
        <w:tab/>
      </w:r>
    </w:p>
    <w:p w14:paraId="1A2ECAF3" w14:textId="50C33048" w:rsidR="00FB51CA" w:rsidRPr="00A12C52" w:rsidRDefault="00FB51CA" w:rsidP="006E097F">
      <w:pPr>
        <w:tabs>
          <w:tab w:val="left" w:pos="283"/>
          <w:tab w:val="left" w:pos="5528"/>
          <w:tab w:val="left" w:pos="8150"/>
        </w:tabs>
        <w:spacing w:line="276" w:lineRule="auto"/>
        <w:ind w:firstLine="284"/>
        <w:rPr>
          <w:szCs w:val="24"/>
        </w:rPr>
      </w:pPr>
      <w:r w:rsidRPr="00A12C52">
        <w:rPr>
          <w:rStyle w:val="YoungMixChar"/>
          <w:b/>
          <w:szCs w:val="24"/>
        </w:rPr>
        <w:t xml:space="preserve">C. </w:t>
      </w:r>
      <w:r w:rsidRPr="00A12C52">
        <w:rPr>
          <w:szCs w:val="24"/>
        </w:rPr>
        <w:t>tầng chứa mùn.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tầng đá mẹ.</w:t>
      </w:r>
    </w:p>
    <w:p w14:paraId="102C7F3B" w14:textId="77777777" w:rsidR="00FB51CA" w:rsidRPr="00A12C52" w:rsidRDefault="00FB51CA" w:rsidP="006E097F">
      <w:pPr>
        <w:spacing w:line="276" w:lineRule="auto"/>
        <w:ind w:left="48" w:right="48"/>
        <w:jc w:val="both"/>
        <w:rPr>
          <w:szCs w:val="24"/>
        </w:rPr>
      </w:pPr>
      <w:r w:rsidRPr="00A12C52">
        <w:rPr>
          <w:b/>
          <w:szCs w:val="24"/>
        </w:rPr>
        <w:t xml:space="preserve">Câu 2. </w:t>
      </w:r>
      <w:r w:rsidRPr="00A12C52">
        <w:rPr>
          <w:szCs w:val="24"/>
        </w:rPr>
        <w:t xml:space="preserve">Nhận xét nào sau đây </w:t>
      </w:r>
      <w:r w:rsidRPr="00A12C52">
        <w:rPr>
          <w:b/>
          <w:bCs/>
          <w:i/>
          <w:iCs/>
          <w:szCs w:val="24"/>
        </w:rPr>
        <w:t>không đúng</w:t>
      </w:r>
      <w:r w:rsidRPr="00A12C52">
        <w:rPr>
          <w:szCs w:val="24"/>
        </w:rPr>
        <w:t xml:space="preserve"> khi nói về sinh vật dưới đại dương?</w:t>
      </w:r>
    </w:p>
    <w:p w14:paraId="1619C1B1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Vô cùng phong phú, đa dạng.</w:t>
      </w:r>
    </w:p>
    <w:p w14:paraId="7528732C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Chỉ có số ít loài sinh vật sinh sống.</w:t>
      </w:r>
    </w:p>
    <w:p w14:paraId="2BD750F4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Các sinh vật phân hoá theo độ sâu.</w:t>
      </w:r>
    </w:p>
    <w:p w14:paraId="7E495EC1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Gồm cả động vật và thực vật.</w:t>
      </w:r>
    </w:p>
    <w:p w14:paraId="5FC50234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3. </w:t>
      </w:r>
      <w:r w:rsidRPr="00A12C52">
        <w:rPr>
          <w:szCs w:val="24"/>
        </w:rPr>
        <w:t>Nhân tố tác động chủ yếu đến quá trình hình thành độ phì của đất là</w:t>
      </w:r>
    </w:p>
    <w:p w14:paraId="23F27AE8" w14:textId="77777777" w:rsidR="00FB51CA" w:rsidRPr="00A12C52" w:rsidRDefault="00FB51CA" w:rsidP="006E09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đá mẹ.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sinh vật.</w:t>
      </w:r>
    </w:p>
    <w:p w14:paraId="2861CCFB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4. </w:t>
      </w:r>
      <w:r w:rsidRPr="00A12C52">
        <w:rPr>
          <w:szCs w:val="24"/>
        </w:rPr>
        <w:t>Rừng nhiệt đới có lượng mưa trung bình năm trên</w:t>
      </w:r>
    </w:p>
    <w:p w14:paraId="4B018396" w14:textId="77777777" w:rsidR="00FB51CA" w:rsidRPr="00A12C52" w:rsidRDefault="00FB51CA" w:rsidP="006E09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1000 mm.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1700 mm.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500 mm.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1500 mm.</w:t>
      </w:r>
    </w:p>
    <w:p w14:paraId="1421F97F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5. </w:t>
      </w:r>
      <w:r w:rsidRPr="00A12C52">
        <w:rPr>
          <w:szCs w:val="24"/>
        </w:rPr>
        <w:t>Đất là</w:t>
      </w:r>
    </w:p>
    <w:p w14:paraId="766D351B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lớp vật chất có được từ quá trình phân hủy các loại đá.</w:t>
      </w:r>
    </w:p>
    <w:p w14:paraId="569B40F2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lớp mùn có màu nâu xám, cung cấp chất dinh dưỡng cho cây trồng phát triển.</w:t>
      </w:r>
    </w:p>
    <w:p w14:paraId="1D1772BC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lớp vật liệu vụn bở, có thành phần phức tạp ở phía trên lục địa và bề mặt đáy đại dương.</w:t>
      </w:r>
    </w:p>
    <w:p w14:paraId="27996293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lớp vật chất mỏng, vụn bở, bao phủ trên bề mặt các lục địa và đảo, được đặc trưng bởi độ phì.</w:t>
      </w:r>
    </w:p>
    <w:p w14:paraId="426777CB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6. </w:t>
      </w:r>
      <w:r w:rsidRPr="00A12C52">
        <w:rPr>
          <w:szCs w:val="24"/>
        </w:rPr>
        <w:t>Rừng nhiệt đới phân bố chủ yếu ở</w:t>
      </w:r>
    </w:p>
    <w:p w14:paraId="166B9126" w14:textId="77777777" w:rsidR="00FB51CA" w:rsidRPr="00A12C52" w:rsidRDefault="00FB51CA" w:rsidP="006E09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vùng ôn đới.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vùng cận cực.</w:t>
      </w:r>
    </w:p>
    <w:p w14:paraId="37AC0F95" w14:textId="77777777" w:rsidR="00FB51CA" w:rsidRPr="00A12C52" w:rsidRDefault="00FB51CA" w:rsidP="006E09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hai bên xích đạo.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hai bên chí tuyến.</w:t>
      </w:r>
    </w:p>
    <w:p w14:paraId="5EDEAA7B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7. </w:t>
      </w:r>
      <w:r w:rsidRPr="00A12C52">
        <w:rPr>
          <w:szCs w:val="24"/>
        </w:rPr>
        <w:t>Rừng nhiệt đới được chia thành hai kiểu chính nào sau đây?</w:t>
      </w:r>
    </w:p>
    <w:p w14:paraId="1F3F2B58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Rừng nhiệt đới khô và rừng cận nhiệt gió mùa.</w:t>
      </w:r>
    </w:p>
    <w:p w14:paraId="556E8FB5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Rừng nhiệt đới ẩm và rừng nhiệt đới xích đạo.</w:t>
      </w:r>
    </w:p>
    <w:p w14:paraId="0D8BEA33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Rừng mưa nhiệt đới và rừng cận nhiệt đới mùa.</w:t>
      </w:r>
    </w:p>
    <w:p w14:paraId="4BA45907" w14:textId="77777777" w:rsidR="00FB51CA" w:rsidRPr="00A12C52" w:rsidRDefault="00FB51CA" w:rsidP="006E097F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Rừng mưa nhiệt đới và rừng nhiệt đới gió mùa.</w:t>
      </w:r>
    </w:p>
    <w:p w14:paraId="7AF84BB7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8. </w:t>
      </w:r>
      <w:r w:rsidRPr="00A12C52">
        <w:rPr>
          <w:szCs w:val="24"/>
        </w:rPr>
        <w:t>Sự khác biệt về thực vật ở các đới là do</w:t>
      </w:r>
    </w:p>
    <w:p w14:paraId="227D9415" w14:textId="77777777" w:rsidR="00FB51CA" w:rsidRPr="00A12C52" w:rsidRDefault="00FB51CA" w:rsidP="006E097F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con người.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đất.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địa hình.</w:t>
      </w:r>
    </w:p>
    <w:p w14:paraId="46A6B2FC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9. </w:t>
      </w:r>
      <w:r w:rsidRPr="00A12C52">
        <w:rPr>
          <w:szCs w:val="24"/>
        </w:rPr>
        <w:t>Nhóm đất nào dưới đây được coi là nhóm đất tốt nhất trên Trái Đất?</w:t>
      </w:r>
    </w:p>
    <w:p w14:paraId="042D40B9" w14:textId="77777777" w:rsidR="00FB51CA" w:rsidRPr="00A12C52" w:rsidRDefault="00FB51CA" w:rsidP="006E09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Đất đen thảo nguyên ôn đới.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Đất đài nguyên.</w:t>
      </w:r>
    </w:p>
    <w:p w14:paraId="57189E25" w14:textId="77777777" w:rsidR="00FB51CA" w:rsidRPr="00A12C52" w:rsidRDefault="00FB51CA" w:rsidP="006E09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Đất đỏ vàng nhiệt đới.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Đất pốt dôn.</w:t>
      </w:r>
    </w:p>
    <w:p w14:paraId="6677E055" w14:textId="77777777" w:rsidR="00FB51CA" w:rsidRPr="00A12C52" w:rsidRDefault="00FB51CA" w:rsidP="006E097F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10. </w:t>
      </w:r>
      <w:r w:rsidRPr="00A12C52">
        <w:rPr>
          <w:szCs w:val="24"/>
        </w:rPr>
        <w:t>Hai yếu tố của khí hậu ảnh hưởng trực tiếp đến quá trình hình thành đất là</w:t>
      </w:r>
    </w:p>
    <w:p w14:paraId="1FE6167D" w14:textId="77777777" w:rsidR="00FB51CA" w:rsidRPr="00A12C52" w:rsidRDefault="00FB51CA" w:rsidP="006E09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độ ẩm và lượng mưa.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nhiệt độ và lượng mưa.</w:t>
      </w:r>
    </w:p>
    <w:p w14:paraId="58F98BAE" w14:textId="77777777" w:rsidR="00FB51CA" w:rsidRPr="00A12C52" w:rsidRDefault="00FB51CA" w:rsidP="006E097F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bức xạ và lượng mưa.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nhiệt độ và ánh sáng.</w:t>
      </w:r>
    </w:p>
    <w:p w14:paraId="6A722779" w14:textId="77777777" w:rsidR="006E097F" w:rsidRPr="00A12C52" w:rsidRDefault="006E097F" w:rsidP="006E097F">
      <w:pPr>
        <w:spacing w:line="276" w:lineRule="auto"/>
        <w:ind w:hanging="284"/>
        <w:jc w:val="both"/>
        <w:rPr>
          <w:b/>
          <w:spacing w:val="-10"/>
          <w:szCs w:val="24"/>
          <w:u w:val="single"/>
          <w:lang w:val="it-IT"/>
        </w:rPr>
      </w:pPr>
      <w:r w:rsidRPr="00A12C52">
        <w:rPr>
          <w:b/>
          <w:spacing w:val="-10"/>
          <w:szCs w:val="24"/>
          <w:u w:val="single"/>
          <w:lang w:val="it-IT"/>
        </w:rPr>
        <w:t>II. Tự luận (2,5 điểm)</w:t>
      </w:r>
    </w:p>
    <w:p w14:paraId="112BC725" w14:textId="77777777" w:rsidR="00F4557E" w:rsidRPr="00A12C52" w:rsidRDefault="00F4557E" w:rsidP="00F4557E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1</w:t>
      </w:r>
      <w:r w:rsidRPr="00A12C52">
        <w:rPr>
          <w:bCs/>
          <w:i/>
          <w:szCs w:val="24"/>
        </w:rPr>
        <w:t xml:space="preserve"> </w:t>
      </w:r>
      <w:r w:rsidRPr="00A12C52">
        <w:rPr>
          <w:b/>
          <w:szCs w:val="24"/>
        </w:rPr>
        <w:t>(</w:t>
      </w:r>
      <w:r w:rsidRPr="00A12C52">
        <w:rPr>
          <w:b/>
          <w:szCs w:val="24"/>
          <w:lang w:val="fr-FR"/>
        </w:rPr>
        <w:t>1,0 điểm)</w:t>
      </w:r>
      <w:r w:rsidRPr="00A12C52">
        <w:rPr>
          <w:szCs w:val="24"/>
          <w:lang w:val="fr-FR"/>
        </w:rPr>
        <w:t>:</w:t>
      </w:r>
      <w:r w:rsidRPr="00A12C52">
        <w:rPr>
          <w:i/>
          <w:szCs w:val="24"/>
          <w:lang w:val="fr-FR"/>
        </w:rPr>
        <w:t xml:space="preserve"> </w:t>
      </w:r>
      <w:r w:rsidRPr="00A12C52">
        <w:rPr>
          <w:iCs/>
          <w:szCs w:val="24"/>
          <w:lang w:val="fr-FR"/>
        </w:rPr>
        <w:t>T</w:t>
      </w:r>
      <w:r w:rsidRPr="00A12C52">
        <w:rPr>
          <w:szCs w:val="24"/>
        </w:rPr>
        <w:t>rình bày đặc điểm rừng mưa nhiệt đới trên thế giới.</w:t>
      </w:r>
    </w:p>
    <w:p w14:paraId="578389B1" w14:textId="2FB2D284" w:rsidR="00F4557E" w:rsidRPr="00A12C52" w:rsidRDefault="00F4557E" w:rsidP="00F4557E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2</w:t>
      </w:r>
      <w:r w:rsidRPr="00A12C52">
        <w:rPr>
          <w:bCs/>
          <w:szCs w:val="24"/>
          <w:lang w:val="fr-FR"/>
        </w:rPr>
        <w:t xml:space="preserve"> </w:t>
      </w:r>
      <w:r w:rsidRPr="00A12C52">
        <w:rPr>
          <w:b/>
          <w:szCs w:val="24"/>
        </w:rPr>
        <w:t>(1,0 điểm)</w:t>
      </w:r>
      <w:r w:rsidRPr="00A12C52">
        <w:rPr>
          <w:bCs/>
          <w:szCs w:val="24"/>
        </w:rPr>
        <w:t>:</w:t>
      </w:r>
      <w:r w:rsidRPr="00A12C52">
        <w:rPr>
          <w:bCs/>
          <w:i/>
          <w:szCs w:val="24"/>
        </w:rPr>
        <w:t xml:space="preserve"> </w:t>
      </w:r>
      <w:r w:rsidRPr="00A12C52">
        <w:rPr>
          <w:szCs w:val="24"/>
        </w:rPr>
        <w:t>Em hãy nêu một số biện pháp góp phần làm tăng độ phì của đất</w:t>
      </w:r>
      <w:r w:rsidR="00A67AB7">
        <w:rPr>
          <w:szCs w:val="24"/>
        </w:rPr>
        <w:t>.</w:t>
      </w:r>
    </w:p>
    <w:p w14:paraId="6C462E6E" w14:textId="77777777" w:rsidR="00F4557E" w:rsidRPr="00A12C52" w:rsidRDefault="00F4557E" w:rsidP="00F4557E">
      <w:pPr>
        <w:spacing w:line="276" w:lineRule="auto"/>
        <w:jc w:val="both"/>
        <w:rPr>
          <w:szCs w:val="24"/>
        </w:rPr>
      </w:pPr>
      <w:r w:rsidRPr="00A12C52">
        <w:rPr>
          <w:b/>
          <w:bCs/>
          <w:szCs w:val="24"/>
        </w:rPr>
        <w:t xml:space="preserve">Câu 3 </w:t>
      </w:r>
      <w:r w:rsidRPr="00A12C52">
        <w:rPr>
          <w:b/>
          <w:szCs w:val="24"/>
        </w:rPr>
        <w:t>(0,5 điểm)</w:t>
      </w:r>
      <w:r w:rsidRPr="00A12C52">
        <w:rPr>
          <w:bCs/>
          <w:szCs w:val="24"/>
        </w:rPr>
        <w:t xml:space="preserve">: </w:t>
      </w:r>
      <w:r w:rsidRPr="00A12C52">
        <w:rPr>
          <w:szCs w:val="24"/>
        </w:rPr>
        <w:t>Em hãy kể tên một số loài sinh vật đứng trước nguy cơ tuyệt chủng và giải thích nguyên nhân dẫn đến tình trạng đó.</w:t>
      </w:r>
    </w:p>
    <w:p w14:paraId="1FDA9CFD" w14:textId="77777777" w:rsidR="008F1F7B" w:rsidRPr="00A12C52" w:rsidRDefault="008F1F7B" w:rsidP="008F1F7B">
      <w:pPr>
        <w:jc w:val="center"/>
        <w:rPr>
          <w:szCs w:val="24"/>
        </w:rPr>
      </w:pPr>
      <w:r w:rsidRPr="00A12C52">
        <w:rPr>
          <w:rStyle w:val="YoungMixChar"/>
          <w:b/>
          <w:i/>
          <w:szCs w:val="24"/>
        </w:rPr>
        <w:t>------ HẾT ------</w:t>
      </w:r>
    </w:p>
    <w:p w14:paraId="603C5B5F" w14:textId="77777777" w:rsidR="007121D5" w:rsidRPr="00A12C52" w:rsidRDefault="007121D5" w:rsidP="006E097F">
      <w:pPr>
        <w:spacing w:line="276" w:lineRule="auto"/>
        <w:rPr>
          <w:szCs w:val="24"/>
        </w:rPr>
      </w:pPr>
    </w:p>
    <w:p w14:paraId="2C87325C" w14:textId="77777777" w:rsidR="00FB51CA" w:rsidRPr="00A12C52" w:rsidRDefault="00FB51CA" w:rsidP="004B64B1">
      <w:pPr>
        <w:jc w:val="center"/>
        <w:rPr>
          <w:b/>
          <w:szCs w:val="24"/>
          <w:lang w:val="vi-VN"/>
        </w:rPr>
      </w:pPr>
    </w:p>
    <w:p w14:paraId="790C9748" w14:textId="77777777" w:rsidR="00FB51CA" w:rsidRPr="00A12C52" w:rsidRDefault="00FB51CA">
      <w:pPr>
        <w:widowControl/>
        <w:spacing w:after="160" w:line="259" w:lineRule="auto"/>
        <w:rPr>
          <w:b/>
          <w:szCs w:val="24"/>
          <w:lang w:val="vi-VN"/>
        </w:rPr>
      </w:pPr>
      <w:r w:rsidRPr="00A12C52">
        <w:rPr>
          <w:b/>
          <w:szCs w:val="24"/>
          <w:lang w:val="vi-VN"/>
        </w:rPr>
        <w:br w:type="page"/>
      </w:r>
    </w:p>
    <w:p w14:paraId="060513CA" w14:textId="77777777" w:rsidR="00941893" w:rsidRPr="00A12C52" w:rsidRDefault="00941893" w:rsidP="009041DF">
      <w:pPr>
        <w:ind w:left="-110" w:firstLine="110"/>
        <w:jc w:val="center"/>
        <w:rPr>
          <w:b/>
          <w:szCs w:val="24"/>
        </w:rPr>
        <w:sectPr w:rsidR="00941893" w:rsidRPr="00A12C52" w:rsidSect="0048319A">
          <w:footerReference w:type="default" r:id="rId28"/>
          <w:pgSz w:w="11906" w:h="16838" w:code="9"/>
          <w:pgMar w:top="1260" w:right="566" w:bottom="426" w:left="1710" w:header="720" w:footer="250" w:gutter="0"/>
          <w:cols w:space="720"/>
          <w:docGrid w:linePitch="360"/>
        </w:sectPr>
      </w:pPr>
    </w:p>
    <w:tbl>
      <w:tblPr>
        <w:tblpPr w:leftFromText="180" w:rightFromText="180" w:vertAnchor="page" w:horzAnchor="margin" w:tblpX="-630" w:tblpY="90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FB51CA" w:rsidRPr="00A12C52" w14:paraId="040D6A6B" w14:textId="77777777" w:rsidTr="009041DF">
        <w:trPr>
          <w:trHeight w:val="1440"/>
        </w:trPr>
        <w:tc>
          <w:tcPr>
            <w:tcW w:w="4772" w:type="dxa"/>
          </w:tcPr>
          <w:p w14:paraId="1765CC1F" w14:textId="77777777" w:rsidR="00FB51CA" w:rsidRPr="00A12C52" w:rsidRDefault="00FB51CA" w:rsidP="009041DF">
            <w:pPr>
              <w:ind w:left="-110" w:firstLine="11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lastRenderedPageBreak/>
              <w:t>TRƯỜNG THCS THƯỢNG THANH</w:t>
            </w:r>
          </w:p>
          <w:p w14:paraId="375489F1" w14:textId="5AAD89C2" w:rsidR="00FB51CA" w:rsidRPr="00A12C52" w:rsidRDefault="00FB51CA" w:rsidP="009041DF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Năm học 202</w:t>
            </w:r>
            <w:r w:rsidR="007C3E15" w:rsidRPr="00A12C52">
              <w:rPr>
                <w:b/>
                <w:szCs w:val="24"/>
              </w:rPr>
              <w:t>3</w:t>
            </w:r>
            <w:r w:rsidRPr="00A12C52">
              <w:rPr>
                <w:b/>
                <w:szCs w:val="24"/>
                <w:lang w:val="vi-VN"/>
              </w:rPr>
              <w:t xml:space="preserve"> – 202</w:t>
            </w:r>
            <w:r w:rsidR="007C3E15" w:rsidRPr="00A12C52">
              <w:rPr>
                <w:b/>
                <w:szCs w:val="24"/>
              </w:rPr>
              <w:t>4</w:t>
            </w:r>
          </w:p>
          <w:p w14:paraId="413CC3BC" w14:textId="77777777" w:rsidR="00FB51CA" w:rsidRPr="00A12C52" w:rsidRDefault="00FB51CA" w:rsidP="009041DF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bdr w:val="single" w:sz="4" w:space="0" w:color="auto"/>
              </w:rPr>
              <w:t>Mã đề: Dự phòng</w:t>
            </w:r>
          </w:p>
        </w:tc>
        <w:tc>
          <w:tcPr>
            <w:tcW w:w="5165" w:type="dxa"/>
          </w:tcPr>
          <w:p w14:paraId="532DCD53" w14:textId="77777777" w:rsidR="00FB51CA" w:rsidRPr="00A12C52" w:rsidRDefault="00FB51CA" w:rsidP="009041DF">
            <w:pPr>
              <w:ind w:left="720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ĐỀ KIỂM TRA</w:t>
            </w:r>
            <w:r w:rsidRPr="00A12C52">
              <w:rPr>
                <w:b/>
                <w:szCs w:val="24"/>
                <w:lang w:val="vi-VN"/>
              </w:rPr>
              <w:t xml:space="preserve"> </w:t>
            </w:r>
            <w:r w:rsidRPr="00A12C52">
              <w:rPr>
                <w:b/>
                <w:szCs w:val="24"/>
              </w:rPr>
              <w:t>GIỮA HỌC KÌ II</w:t>
            </w:r>
          </w:p>
          <w:p w14:paraId="1F2AD4AD" w14:textId="77777777" w:rsidR="00FB51CA" w:rsidRPr="00A12C52" w:rsidRDefault="00FB51CA" w:rsidP="009041DF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MÔN</w:t>
            </w:r>
            <w:r w:rsidRPr="00A12C52">
              <w:rPr>
                <w:b/>
                <w:szCs w:val="24"/>
                <w:lang w:val="vi-VN"/>
              </w:rPr>
              <w:t xml:space="preserve">: </w:t>
            </w:r>
            <w:r w:rsidRPr="00A12C52">
              <w:rPr>
                <w:b/>
                <w:bCs/>
                <w:szCs w:val="24"/>
              </w:rPr>
              <w:t>LỊCH SỬ VÀ ĐỊA LÍ 6</w:t>
            </w:r>
          </w:p>
          <w:p w14:paraId="492DBD6D" w14:textId="77777777" w:rsidR="00FB51CA" w:rsidRPr="00A12C52" w:rsidRDefault="00FB51CA" w:rsidP="009041DF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Thời gian làm bài: 60 phút</w:t>
            </w:r>
          </w:p>
          <w:p w14:paraId="7AC8CA7F" w14:textId="4C0B3925" w:rsidR="00FB51CA" w:rsidRPr="00A12C52" w:rsidRDefault="00FB51CA" w:rsidP="009041DF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Ngày kiểm tra: </w:t>
            </w:r>
            <w:r w:rsidR="00DD708F" w:rsidRPr="00A12C52">
              <w:rPr>
                <w:b/>
                <w:szCs w:val="24"/>
              </w:rPr>
              <w:t>01</w:t>
            </w:r>
            <w:r w:rsidRPr="00A12C52">
              <w:rPr>
                <w:b/>
                <w:szCs w:val="24"/>
              </w:rPr>
              <w:t>/</w:t>
            </w:r>
            <w:r w:rsidR="00DD708F" w:rsidRPr="00A12C52">
              <w:rPr>
                <w:b/>
                <w:szCs w:val="24"/>
              </w:rPr>
              <w:t>03</w:t>
            </w:r>
            <w:r w:rsidRPr="00A12C52">
              <w:rPr>
                <w:b/>
                <w:szCs w:val="24"/>
              </w:rPr>
              <w:t>/202</w:t>
            </w:r>
            <w:r w:rsidR="007C3E15" w:rsidRPr="00A12C52">
              <w:rPr>
                <w:b/>
                <w:szCs w:val="24"/>
              </w:rPr>
              <w:t>4</w:t>
            </w:r>
          </w:p>
        </w:tc>
      </w:tr>
    </w:tbl>
    <w:p w14:paraId="044E02DE" w14:textId="59A3B967" w:rsidR="004B64B1" w:rsidRPr="00A12C52" w:rsidRDefault="004B64B1" w:rsidP="004B64B1">
      <w:pPr>
        <w:jc w:val="center"/>
        <w:rPr>
          <w:b/>
          <w:szCs w:val="24"/>
          <w:lang w:val="vi-VN"/>
        </w:rPr>
      </w:pPr>
      <w:r w:rsidRPr="00A12C52">
        <w:rPr>
          <w:b/>
          <w:szCs w:val="24"/>
          <w:lang w:val="vi-VN"/>
        </w:rPr>
        <w:t>A. PHÂN MÔN LỊCH SỬ</w:t>
      </w:r>
    </w:p>
    <w:p w14:paraId="3FD0B02D" w14:textId="764A94BB" w:rsidR="004B64B1" w:rsidRPr="00A12C52" w:rsidRDefault="004B64B1" w:rsidP="004B64B1">
      <w:pPr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  <w:lang w:val="vi-VN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F4557E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41B9E737" w14:textId="77777777" w:rsidR="00543949" w:rsidRPr="00A12C52" w:rsidRDefault="00543949" w:rsidP="00543949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0BE5885A" w14:textId="77777777" w:rsidR="005911BA" w:rsidRPr="00A12C52" w:rsidRDefault="005911BA" w:rsidP="005911BA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1. </w:t>
      </w:r>
      <w:r w:rsidRPr="00A12C52">
        <w:rPr>
          <w:color w:val="000000"/>
        </w:rPr>
        <w:t>Kinh đô của nước Vạn Xuân ở vùng</w:t>
      </w:r>
    </w:p>
    <w:p w14:paraId="7FACAE0C" w14:textId="77777777" w:rsidR="005911BA" w:rsidRPr="00A12C52" w:rsidRDefault="005911BA" w:rsidP="005911BA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cửa sông Bạch Đằng.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Phong Châu.</w:t>
      </w:r>
    </w:p>
    <w:p w14:paraId="1E9DFBE5" w14:textId="77777777" w:rsidR="005911BA" w:rsidRPr="00A12C52" w:rsidRDefault="005911BA" w:rsidP="005911BA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cửa sông Tô Lịch.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Phong Khê.</w:t>
      </w:r>
    </w:p>
    <w:p w14:paraId="2DD54BA5" w14:textId="77777777" w:rsidR="005911BA" w:rsidRPr="00A12C52" w:rsidRDefault="005911BA" w:rsidP="005911BA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2. </w:t>
      </w:r>
      <w:r w:rsidRPr="00A12C52">
        <w:rPr>
          <w:color w:val="000000"/>
          <w:szCs w:val="24"/>
        </w:rPr>
        <w:t>Sau khi lên ngôi hoàng đế, Lý Bí đặt tên nước là</w:t>
      </w:r>
    </w:p>
    <w:p w14:paraId="6AC3CF68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Vạn Xuân.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Đại Việt.</w:t>
      </w:r>
      <w:r w:rsidRPr="00A12C52">
        <w:rPr>
          <w:rStyle w:val="YoungMixChar"/>
          <w:b/>
          <w:szCs w:val="24"/>
        </w:rPr>
        <w:tab/>
      </w:r>
    </w:p>
    <w:p w14:paraId="74F8BA25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Đại Cồ Việt.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Đại Nam.</w:t>
      </w:r>
    </w:p>
    <w:p w14:paraId="050A16D4" w14:textId="77777777" w:rsidR="005911BA" w:rsidRPr="00A12C52" w:rsidRDefault="005911BA" w:rsidP="005911BA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3. </w:t>
      </w:r>
      <w:r w:rsidRPr="00A12C52">
        <w:rPr>
          <w:color w:val="000000"/>
          <w:szCs w:val="24"/>
        </w:rPr>
        <w:t>Tên gọi thân thuộc của nhân dân khi gọi Mai Thúc Loan là</w:t>
      </w:r>
    </w:p>
    <w:p w14:paraId="6F1A8061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Vua Mai.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Mai Hắc Đế.</w:t>
      </w:r>
      <w:r w:rsidRPr="00A12C52">
        <w:rPr>
          <w:rStyle w:val="YoungMixChar"/>
          <w:b/>
          <w:szCs w:val="24"/>
        </w:rPr>
        <w:tab/>
      </w:r>
    </w:p>
    <w:p w14:paraId="66BC005F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Vua Đế.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Vua Hắc.</w:t>
      </w:r>
    </w:p>
    <w:p w14:paraId="55673585" w14:textId="77777777" w:rsidR="005911BA" w:rsidRPr="00A12C52" w:rsidRDefault="005911BA" w:rsidP="005911BA">
      <w:pPr>
        <w:pStyle w:val="ThngthngWeb"/>
        <w:spacing w:before="0" w:beforeAutospacing="0" w:after="0" w:afterAutospacing="0"/>
        <w:ind w:right="48"/>
        <w:jc w:val="both"/>
      </w:pPr>
      <w:r w:rsidRPr="00A12C52">
        <w:rPr>
          <w:b/>
          <w:color w:val="000000"/>
        </w:rPr>
        <w:t xml:space="preserve">Câu 4. </w:t>
      </w:r>
      <w:r w:rsidRPr="00A12C52">
        <w:rPr>
          <w:color w:val="000000"/>
        </w:rPr>
        <w:t>Năm 713, Mai Thúc Loan phất cờ khởi nghĩa ở</w:t>
      </w:r>
    </w:p>
    <w:p w14:paraId="737D1691" w14:textId="77777777" w:rsidR="005911BA" w:rsidRPr="00A12C52" w:rsidRDefault="005911BA" w:rsidP="005911BA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Hát Môn (Phúc Thọ – Hà Nội).</w:t>
      </w:r>
      <w:r w:rsidRPr="00A12C52">
        <w:rPr>
          <w:rStyle w:val="YoungMixChar"/>
          <w:b/>
          <w:szCs w:val="24"/>
        </w:rPr>
        <w:tab/>
      </w:r>
    </w:p>
    <w:p w14:paraId="20D79E0E" w14:textId="77777777" w:rsidR="005911BA" w:rsidRPr="00A12C52" w:rsidRDefault="005911BA" w:rsidP="005911BA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đầm Dạ Trạch (Hưng Yên).</w:t>
      </w:r>
    </w:p>
    <w:p w14:paraId="0AD74FCA" w14:textId="77777777" w:rsidR="005911BA" w:rsidRPr="00A12C52" w:rsidRDefault="005911BA" w:rsidP="005911BA">
      <w:pPr>
        <w:tabs>
          <w:tab w:val="left" w:pos="283"/>
          <w:tab w:val="left" w:pos="5528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núi Nưa (Triệu Sơn – Thanh Hóa).</w:t>
      </w:r>
      <w:r w:rsidRPr="00A12C52">
        <w:rPr>
          <w:rStyle w:val="YoungMixChar"/>
          <w:b/>
          <w:szCs w:val="24"/>
        </w:rPr>
        <w:tab/>
      </w:r>
    </w:p>
    <w:p w14:paraId="011C9D8D" w14:textId="77777777" w:rsidR="005911BA" w:rsidRPr="00A12C52" w:rsidRDefault="005911BA" w:rsidP="005911BA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Hoan Châu (Nghệ An – Hà Tĩnh).</w:t>
      </w:r>
    </w:p>
    <w:p w14:paraId="41D4E14C" w14:textId="77777777" w:rsidR="005911BA" w:rsidRPr="00A12C52" w:rsidRDefault="005911BA" w:rsidP="005911BA">
      <w:pPr>
        <w:pStyle w:val="u1"/>
        <w:shd w:val="clear" w:color="auto" w:fill="FFFFFF"/>
        <w:spacing w:beforeAutospacing="0" w:afterAutospacing="0"/>
        <w:jc w:val="both"/>
        <w:rPr>
          <w:b w:val="0"/>
          <w:bCs w:val="0"/>
          <w:sz w:val="24"/>
          <w:szCs w:val="24"/>
        </w:rPr>
      </w:pPr>
      <w:r w:rsidRPr="00A12C52">
        <w:rPr>
          <w:sz w:val="24"/>
          <w:szCs w:val="24"/>
        </w:rPr>
        <w:t xml:space="preserve">Câu 5. </w:t>
      </w:r>
      <w:r w:rsidRPr="00A12C52">
        <w:rPr>
          <w:b w:val="0"/>
          <w:bCs w:val="0"/>
          <w:sz w:val="24"/>
          <w:szCs w:val="24"/>
        </w:rPr>
        <w:t>Ai là người được mệnh danh là Bố Cái Đại Vương?</w:t>
      </w:r>
    </w:p>
    <w:p w14:paraId="1ED3E77F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Phùng An.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Mai Thúc Loan.</w:t>
      </w:r>
      <w:r w:rsidRPr="00A12C52">
        <w:rPr>
          <w:rStyle w:val="YoungMixChar"/>
          <w:b/>
          <w:szCs w:val="24"/>
        </w:rPr>
        <w:tab/>
      </w:r>
    </w:p>
    <w:p w14:paraId="4264ABA2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Phùng Hưng.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 xml:space="preserve">Phùng Hải. </w:t>
      </w:r>
    </w:p>
    <w:p w14:paraId="2B193E0B" w14:textId="77777777" w:rsidR="005911BA" w:rsidRPr="00A12C52" w:rsidRDefault="005911BA" w:rsidP="005911BA">
      <w:pPr>
        <w:rPr>
          <w:szCs w:val="24"/>
        </w:rPr>
      </w:pPr>
      <w:r w:rsidRPr="00A12C52">
        <w:rPr>
          <w:b/>
          <w:color w:val="000000"/>
          <w:szCs w:val="24"/>
        </w:rPr>
        <w:t xml:space="preserve">Câu 6. </w:t>
      </w:r>
      <w:r w:rsidRPr="00A12C52">
        <w:rPr>
          <w:color w:val="000000"/>
          <w:szCs w:val="24"/>
        </w:rPr>
        <w:t>Phùng Hưng xây dựng chính quyền tự chủ trong vòng bao nhiêu năm?</w:t>
      </w:r>
    </w:p>
    <w:p w14:paraId="026DFDD2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9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10 năm.</w:t>
      </w:r>
      <w:r w:rsidRPr="00A12C52">
        <w:rPr>
          <w:rStyle w:val="YoungMixChar"/>
          <w:b/>
          <w:szCs w:val="24"/>
        </w:rPr>
        <w:tab/>
      </w:r>
    </w:p>
    <w:p w14:paraId="50AF2240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11 năm.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12 năm.</w:t>
      </w:r>
    </w:p>
    <w:p w14:paraId="69C1DD99" w14:textId="77777777" w:rsidR="005911BA" w:rsidRPr="00A12C52" w:rsidRDefault="005911BA" w:rsidP="005911BA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7. </w:t>
      </w:r>
      <w:r w:rsidRPr="00A12C52">
        <w:rPr>
          <w:color w:val="000000"/>
          <w:szCs w:val="24"/>
        </w:rPr>
        <w:t>Trong suốt thời kì Bắc thuộc, người Việt vẫn nghe và nói hoàn toàn bằng</w:t>
      </w:r>
    </w:p>
    <w:p w14:paraId="4D5F1A16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tiếng Hán.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tiếng Việt.</w:t>
      </w:r>
      <w:r w:rsidRPr="00A12C52">
        <w:rPr>
          <w:rStyle w:val="YoungMixChar"/>
          <w:b/>
          <w:szCs w:val="24"/>
        </w:rPr>
        <w:tab/>
      </w:r>
    </w:p>
    <w:p w14:paraId="5478A039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tiếng Anh.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tiếng Thái.</w:t>
      </w:r>
    </w:p>
    <w:p w14:paraId="32A78991" w14:textId="77777777" w:rsidR="005911BA" w:rsidRPr="00A12C52" w:rsidRDefault="005911BA" w:rsidP="005911BA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8. </w:t>
      </w:r>
      <w:r w:rsidRPr="00A12C52">
        <w:rPr>
          <w:color w:val="000000"/>
          <w:szCs w:val="24"/>
        </w:rPr>
        <w:t>Tín ngưỡng truyền thống được người Việt duy trì trong suốt thời Bắc thuộc là</w:t>
      </w:r>
    </w:p>
    <w:p w14:paraId="605557DD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thờ cúng tổ tiên.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thờ thần tài.</w:t>
      </w:r>
      <w:r w:rsidRPr="00A12C52">
        <w:rPr>
          <w:rStyle w:val="YoungMixChar"/>
          <w:b/>
          <w:szCs w:val="24"/>
        </w:rPr>
        <w:tab/>
      </w:r>
    </w:p>
    <w:p w14:paraId="4518B178" w14:textId="77777777" w:rsidR="005911BA" w:rsidRPr="00A12C52" w:rsidRDefault="005911BA" w:rsidP="005911BA">
      <w:pPr>
        <w:tabs>
          <w:tab w:val="left" w:pos="283"/>
          <w:tab w:val="left" w:pos="2906"/>
          <w:tab w:val="left" w:pos="5528"/>
          <w:tab w:val="left" w:pos="8150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thờ Đức Phật.</w:t>
      </w:r>
      <w:r w:rsidRPr="00A12C52">
        <w:rPr>
          <w:rStyle w:val="YoungMixChar"/>
          <w:b/>
          <w:szCs w:val="24"/>
        </w:rPr>
        <w:tab/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thờ thánh A-la.</w:t>
      </w:r>
    </w:p>
    <w:p w14:paraId="5F5D2FEB" w14:textId="77777777" w:rsidR="005911BA" w:rsidRPr="00A12C52" w:rsidRDefault="005911BA" w:rsidP="005911BA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9. </w:t>
      </w:r>
      <w:r w:rsidRPr="00A12C52">
        <w:rPr>
          <w:color w:val="000000"/>
          <w:szCs w:val="24"/>
        </w:rPr>
        <w:t>Yếu tố kĩ thuật nào của Trung Quốc mới được du nhập vào Việt Nam dưới thời Bắc thuộc?</w:t>
      </w:r>
    </w:p>
    <w:p w14:paraId="150436B8" w14:textId="77777777" w:rsidR="005911BA" w:rsidRPr="00A12C52" w:rsidRDefault="005911BA" w:rsidP="005911BA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Chế tạo đồ thủy tinh.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Làm đồ gốm.</w:t>
      </w:r>
    </w:p>
    <w:p w14:paraId="5DB3FD58" w14:textId="77777777" w:rsidR="005911BA" w:rsidRPr="00A12C52" w:rsidRDefault="005911BA" w:rsidP="005911BA">
      <w:pPr>
        <w:tabs>
          <w:tab w:val="left" w:pos="283"/>
          <w:tab w:val="left" w:pos="5528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Đúc trống đồng.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Sản xuất muối.</w:t>
      </w:r>
    </w:p>
    <w:p w14:paraId="5D0B0444" w14:textId="77777777" w:rsidR="005911BA" w:rsidRPr="00A12C52" w:rsidRDefault="005911BA" w:rsidP="005911BA">
      <w:pPr>
        <w:ind w:right="48"/>
        <w:jc w:val="both"/>
        <w:rPr>
          <w:szCs w:val="24"/>
        </w:rPr>
      </w:pPr>
      <w:r w:rsidRPr="00A12C52">
        <w:rPr>
          <w:b/>
          <w:color w:val="000000"/>
          <w:szCs w:val="24"/>
        </w:rPr>
        <w:t xml:space="preserve">Câu 10. </w:t>
      </w:r>
      <w:r w:rsidRPr="00A12C52">
        <w:rPr>
          <w:color w:val="000000"/>
          <w:szCs w:val="24"/>
        </w:rPr>
        <w:t>Nội dung nào dưới đây </w:t>
      </w:r>
      <w:r w:rsidRPr="00A12C52">
        <w:rPr>
          <w:b/>
          <w:bCs/>
          <w:i/>
          <w:iCs/>
          <w:color w:val="000000"/>
          <w:szCs w:val="24"/>
        </w:rPr>
        <w:t>không</w:t>
      </w:r>
      <w:r w:rsidRPr="00A12C52">
        <w:rPr>
          <w:b/>
          <w:bCs/>
          <w:color w:val="000000"/>
          <w:szCs w:val="24"/>
        </w:rPr>
        <w:t> </w:t>
      </w:r>
      <w:r w:rsidRPr="00A12C52">
        <w:rPr>
          <w:color w:val="000000"/>
          <w:szCs w:val="24"/>
        </w:rPr>
        <w:t>phản ánh đúng sự tiếp thu có chọn lọc văn hóa Trung Quốc của người Việt dưới thời Bắc thuộc?</w:t>
      </w:r>
    </w:p>
    <w:p w14:paraId="0AAF82BE" w14:textId="77777777" w:rsidR="005911BA" w:rsidRPr="00A12C52" w:rsidRDefault="005911BA" w:rsidP="005911BA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color w:val="000000"/>
          <w:szCs w:val="24"/>
        </w:rPr>
        <w:t>Học một số phát minh kĩ thuật như: làm giấy, chế tạo đồ thủy tinh.</w:t>
      </w:r>
    </w:p>
    <w:p w14:paraId="0A3764EE" w14:textId="77777777" w:rsidR="005911BA" w:rsidRPr="00A12C52" w:rsidRDefault="005911BA" w:rsidP="005911BA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color w:val="000000"/>
          <w:szCs w:val="24"/>
        </w:rPr>
        <w:t>Tiếp thu một số lễ tết nhưng đã có sự vận dụng cho phù hợp.</w:t>
      </w:r>
    </w:p>
    <w:p w14:paraId="0A27B0E4" w14:textId="77777777" w:rsidR="005911BA" w:rsidRPr="00A12C52" w:rsidRDefault="005911BA" w:rsidP="005911BA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color w:val="000000"/>
          <w:szCs w:val="24"/>
        </w:rPr>
        <w:t>Tiếp thu tư tưởng, phụ quyền nhưng vẫn tôn trọng phụ nữ.</w:t>
      </w:r>
    </w:p>
    <w:p w14:paraId="2FB9D7AC" w14:textId="77777777" w:rsidR="005911BA" w:rsidRPr="00A12C52" w:rsidRDefault="005911BA" w:rsidP="005911BA">
      <w:pPr>
        <w:tabs>
          <w:tab w:val="left" w:pos="283"/>
        </w:tabs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color w:val="000000"/>
          <w:szCs w:val="24"/>
        </w:rPr>
        <w:t>Chủ động tiếp thu chữ Hán và tiếng Hán để thay thế ngôn ngữ mẹ đẻ.</w:t>
      </w:r>
    </w:p>
    <w:p w14:paraId="0793A7D9" w14:textId="77777777" w:rsidR="005911BA" w:rsidRPr="00A12C52" w:rsidRDefault="005911BA" w:rsidP="005911BA">
      <w:pPr>
        <w:jc w:val="both"/>
        <w:rPr>
          <w:b/>
          <w:szCs w:val="24"/>
          <w:u w:val="single"/>
          <w:lang w:val="vi-VN"/>
        </w:rPr>
      </w:pPr>
      <w:r w:rsidRPr="00A12C52">
        <w:rPr>
          <w:b/>
          <w:szCs w:val="24"/>
          <w:u w:val="single"/>
          <w:lang w:val="vi-VN"/>
        </w:rPr>
        <w:t>II. Tự luận (2</w:t>
      </w:r>
      <w:r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-VN"/>
        </w:rPr>
        <w:t>5 điểm)</w:t>
      </w:r>
    </w:p>
    <w:p w14:paraId="3C885C78" w14:textId="18318FE2" w:rsidR="005911BA" w:rsidRPr="00A12C52" w:rsidRDefault="005911BA" w:rsidP="00F4557E">
      <w:pPr>
        <w:jc w:val="both"/>
        <w:rPr>
          <w:b/>
          <w:bCs/>
          <w:szCs w:val="24"/>
        </w:rPr>
      </w:pPr>
      <w:r w:rsidRPr="00A12C52">
        <w:rPr>
          <w:b/>
          <w:bCs/>
          <w:szCs w:val="24"/>
          <w:lang w:val="vi-VN"/>
        </w:rPr>
        <w:t>Câu 1 (</w:t>
      </w:r>
      <w:r w:rsidRPr="00A12C52">
        <w:rPr>
          <w:b/>
          <w:bCs/>
          <w:szCs w:val="24"/>
        </w:rPr>
        <w:t>1</w:t>
      </w:r>
      <w:r w:rsidR="00F4557E" w:rsidRPr="00A12C52">
        <w:rPr>
          <w:b/>
          <w:bCs/>
          <w:szCs w:val="24"/>
        </w:rPr>
        <w:t>,0</w:t>
      </w:r>
      <w:r w:rsidRPr="00A12C52">
        <w:rPr>
          <w:b/>
          <w:bCs/>
          <w:szCs w:val="24"/>
          <w:lang w:val="vi-VN"/>
        </w:rPr>
        <w:t xml:space="preserve"> điểm)</w:t>
      </w:r>
      <w:r w:rsidRPr="00A12C52">
        <w:rPr>
          <w:bCs/>
          <w:szCs w:val="24"/>
          <w:lang w:val="vi-VN"/>
        </w:rPr>
        <w:t>:</w:t>
      </w:r>
      <w:r w:rsidRPr="00A12C52">
        <w:rPr>
          <w:b/>
          <w:bCs/>
          <w:szCs w:val="24"/>
          <w:lang w:val="vi-VN"/>
        </w:rPr>
        <w:t xml:space="preserve"> </w:t>
      </w:r>
      <w:r w:rsidRPr="00A12C52">
        <w:rPr>
          <w:bCs/>
          <w:szCs w:val="24"/>
        </w:rPr>
        <w:t>Trình bày ý nghĩa lịch sử của cuộc khởi nghĩa Phùng Hưng</w:t>
      </w:r>
      <w:r w:rsidRPr="00A12C52">
        <w:rPr>
          <w:bCs/>
          <w:szCs w:val="24"/>
          <w:lang w:val="vi-VN"/>
        </w:rPr>
        <w:t>?</w:t>
      </w:r>
    </w:p>
    <w:p w14:paraId="56504780" w14:textId="77777777" w:rsidR="005911BA" w:rsidRPr="00A12C52" w:rsidRDefault="005911BA" w:rsidP="005911BA">
      <w:pPr>
        <w:widowControl/>
        <w:spacing w:line="276" w:lineRule="auto"/>
        <w:rPr>
          <w:szCs w:val="24"/>
          <w:lang w:val="pt-BR"/>
        </w:rPr>
      </w:pPr>
      <w:r w:rsidRPr="00A12C52">
        <w:rPr>
          <w:b/>
          <w:szCs w:val="24"/>
          <w:lang w:val="pt-BR"/>
        </w:rPr>
        <w:t>Câu 2 (1,5 điểm)</w:t>
      </w:r>
      <w:r w:rsidRPr="00A12C52">
        <w:rPr>
          <w:szCs w:val="24"/>
          <w:lang w:val="pt-BR"/>
        </w:rPr>
        <w:t>:</w:t>
      </w:r>
    </w:p>
    <w:p w14:paraId="60D3E685" w14:textId="77777777" w:rsidR="005911BA" w:rsidRPr="00A12C52" w:rsidRDefault="005911BA" w:rsidP="005911BA">
      <w:pPr>
        <w:widowControl/>
        <w:spacing w:line="276" w:lineRule="auto"/>
        <w:ind w:firstLine="720"/>
        <w:rPr>
          <w:szCs w:val="24"/>
          <w:lang w:val="pt-BR"/>
        </w:rPr>
      </w:pPr>
      <w:r w:rsidRPr="00A12C52">
        <w:rPr>
          <w:szCs w:val="24"/>
          <w:lang w:val="pt-BR"/>
        </w:rPr>
        <w:t>a. Sau hơn 1000 năm Bắc thuộc, tổ tiên đã để lại cho chúng ta những gì?</w:t>
      </w:r>
    </w:p>
    <w:p w14:paraId="3C3F612C" w14:textId="77777777" w:rsidR="005911BA" w:rsidRPr="00A12C52" w:rsidRDefault="005911BA" w:rsidP="005911BA">
      <w:pPr>
        <w:widowControl/>
        <w:spacing w:line="276" w:lineRule="auto"/>
        <w:rPr>
          <w:szCs w:val="24"/>
          <w:lang w:val="pt-BR"/>
        </w:rPr>
      </w:pPr>
      <w:r w:rsidRPr="00A12C52">
        <w:rPr>
          <w:szCs w:val="24"/>
          <w:lang w:val="pt-BR"/>
        </w:rPr>
        <w:tab/>
        <w:t>b. Là học sinh, em sẽ làm gì để bảo vệ những thành quả đó?</w:t>
      </w:r>
    </w:p>
    <w:p w14:paraId="61519E10" w14:textId="77777777" w:rsidR="00630E32" w:rsidRPr="00A12C52" w:rsidRDefault="00630E32">
      <w:pPr>
        <w:widowControl/>
        <w:spacing w:after="160" w:line="259" w:lineRule="auto"/>
        <w:rPr>
          <w:b/>
          <w:szCs w:val="24"/>
        </w:rPr>
      </w:pPr>
      <w:r w:rsidRPr="00A12C52">
        <w:rPr>
          <w:b/>
          <w:szCs w:val="24"/>
        </w:rPr>
        <w:br w:type="page"/>
      </w:r>
    </w:p>
    <w:p w14:paraId="71B134CA" w14:textId="77777777" w:rsidR="00941893" w:rsidRPr="00A12C52" w:rsidRDefault="00941893" w:rsidP="00412A8C">
      <w:pPr>
        <w:spacing w:line="276" w:lineRule="auto"/>
        <w:ind w:left="-142"/>
        <w:jc w:val="center"/>
        <w:rPr>
          <w:b/>
          <w:szCs w:val="24"/>
        </w:rPr>
        <w:sectPr w:rsidR="00941893" w:rsidRPr="00A12C52" w:rsidSect="0048319A">
          <w:headerReference w:type="default" r:id="rId29"/>
          <w:footerReference w:type="default" r:id="rId30"/>
          <w:pgSz w:w="11906" w:h="16838" w:code="9"/>
          <w:pgMar w:top="1260" w:right="566" w:bottom="426" w:left="1710" w:header="720" w:footer="250" w:gutter="0"/>
          <w:cols w:space="720"/>
          <w:docGrid w:linePitch="360"/>
        </w:sectPr>
      </w:pPr>
    </w:p>
    <w:p w14:paraId="519B21C8" w14:textId="77777777" w:rsidR="007757B5" w:rsidRPr="00A12C52" w:rsidRDefault="00412A8C" w:rsidP="007757B5">
      <w:pPr>
        <w:spacing w:line="276" w:lineRule="auto"/>
        <w:ind w:left="-142"/>
        <w:jc w:val="center"/>
        <w:rPr>
          <w:szCs w:val="24"/>
          <w:lang w:val="vi-VN"/>
        </w:rPr>
      </w:pPr>
      <w:r w:rsidRPr="00A12C52">
        <w:rPr>
          <w:b/>
          <w:szCs w:val="24"/>
        </w:rPr>
        <w:lastRenderedPageBreak/>
        <w:t>B. PHÂN MÔN ĐỊA LÍ</w:t>
      </w:r>
    </w:p>
    <w:p w14:paraId="0A5D6308" w14:textId="74613E2C" w:rsidR="00412A8C" w:rsidRPr="00A12C52" w:rsidRDefault="00412A8C" w:rsidP="007757B5">
      <w:pPr>
        <w:spacing w:line="276" w:lineRule="auto"/>
        <w:ind w:left="-142" w:hanging="142"/>
        <w:rPr>
          <w:szCs w:val="24"/>
          <w:lang w:val="vi-VN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F4557E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 xml:space="preserve">5 điểm) </w:t>
      </w:r>
    </w:p>
    <w:p w14:paraId="13001278" w14:textId="77777777" w:rsidR="00A12C52" w:rsidRPr="00A12C52" w:rsidRDefault="00A12C52" w:rsidP="00A12C52">
      <w:pPr>
        <w:rPr>
          <w:szCs w:val="24"/>
        </w:rPr>
      </w:pPr>
      <w:r w:rsidRPr="00A12C52">
        <w:rPr>
          <w:rFonts w:eastAsia="Times New Roman"/>
          <w:b/>
          <w:bCs/>
          <w:i/>
          <w:iCs/>
          <w:kern w:val="0"/>
          <w:szCs w:val="24"/>
        </w:rPr>
        <w:t>Em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h</w:t>
      </w:r>
      <w:r w:rsidRPr="00A12C52">
        <w:rPr>
          <w:rFonts w:eastAsia="Times New Roman"/>
          <w:b/>
          <w:bCs/>
          <w:i/>
          <w:iCs/>
          <w:kern w:val="0"/>
          <w:szCs w:val="24"/>
        </w:rPr>
        <w:t>ãy</w:t>
      </w:r>
      <w:r w:rsidRPr="00A12C52">
        <w:rPr>
          <w:rFonts w:eastAsia="Times New Roman"/>
          <w:b/>
          <w:bCs/>
          <w:i/>
          <w:iCs/>
          <w:kern w:val="0"/>
          <w:szCs w:val="24"/>
          <w:lang w:val="vi-VN"/>
        </w:rPr>
        <w:t xml:space="preserve"> tô vào phiếu trả lời chữ cái đứng trước đáp án đúng nhất</w:t>
      </w:r>
    </w:p>
    <w:p w14:paraId="4F992871" w14:textId="77777777" w:rsidR="00412A8C" w:rsidRPr="00A12C52" w:rsidRDefault="00412A8C" w:rsidP="00941893">
      <w:pPr>
        <w:widowControl/>
        <w:shd w:val="clear" w:color="auto" w:fill="FFFFFF"/>
        <w:spacing w:line="276" w:lineRule="auto"/>
        <w:jc w:val="both"/>
        <w:rPr>
          <w:rFonts w:eastAsia="Times New Roman"/>
          <w:kern w:val="0"/>
          <w:szCs w:val="24"/>
          <w:lang w:eastAsia="en-US"/>
        </w:rPr>
        <w:sectPr w:rsidR="00412A8C" w:rsidRPr="00A12C52" w:rsidSect="0048319A">
          <w:headerReference w:type="default" r:id="rId31"/>
          <w:footerReference w:type="default" r:id="rId32"/>
          <w:pgSz w:w="11906" w:h="16838" w:code="9"/>
          <w:pgMar w:top="1260" w:right="566" w:bottom="426" w:left="1710" w:header="720" w:footer="250" w:gutter="0"/>
          <w:cols w:space="720"/>
          <w:docGrid w:linePitch="360"/>
        </w:sectPr>
      </w:pPr>
    </w:p>
    <w:p w14:paraId="17DAA39C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1. </w:t>
      </w:r>
      <w:r w:rsidRPr="00A12C52">
        <w:rPr>
          <w:szCs w:val="24"/>
        </w:rPr>
        <w:t>Đất là</w:t>
      </w:r>
    </w:p>
    <w:p w14:paraId="39C34F6B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lớp mùn có màu nâu xám, cung cấp chất dinh dưỡng cho cây trồng phát triển.</w:t>
      </w:r>
    </w:p>
    <w:p w14:paraId="14CA9B1C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lớp vật chất mỏng, vụn bở, bao phủ trên bề mặt các lục địa và đảo, được đặc trưng bởi độ phì.</w:t>
      </w:r>
    </w:p>
    <w:p w14:paraId="3BAD2F7A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lớp vật liệu vụn bở, có thành phần phức tạp ở phía trên lục địa và bề mặt đáy đại dương.</w:t>
      </w:r>
    </w:p>
    <w:p w14:paraId="7E033EE6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lớp vật chất có được từ quá trình phân hủy các loại đá.</w:t>
      </w:r>
    </w:p>
    <w:p w14:paraId="5D90E6C1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2. </w:t>
      </w:r>
      <w:r w:rsidRPr="00A12C52">
        <w:rPr>
          <w:szCs w:val="24"/>
        </w:rPr>
        <w:t>Nguồn gốc sinh ra thành phần khoáng trong đất là</w:t>
      </w:r>
    </w:p>
    <w:p w14:paraId="1AF154DB" w14:textId="77777777" w:rsidR="00CE075E" w:rsidRPr="00A12C52" w:rsidRDefault="00CE075E" w:rsidP="0094189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khí hậu.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địa hình.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đá mẹ.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sinh vật.</w:t>
      </w:r>
    </w:p>
    <w:p w14:paraId="375107C3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3. </w:t>
      </w:r>
      <w:r w:rsidRPr="00A12C52">
        <w:rPr>
          <w:szCs w:val="24"/>
        </w:rPr>
        <w:t>Trong các tầng đất, tầng trực tiếp tác động đến sự sinh trưởng và phát triển của thực vật là</w:t>
      </w:r>
    </w:p>
    <w:p w14:paraId="0C33F8BD" w14:textId="77777777" w:rsidR="00440B52" w:rsidRPr="00A12C52" w:rsidRDefault="00CE075E" w:rsidP="00440B52">
      <w:pPr>
        <w:tabs>
          <w:tab w:val="left" w:pos="283"/>
          <w:tab w:val="left" w:pos="5528"/>
          <w:tab w:val="left" w:pos="5670"/>
          <w:tab w:val="left" w:pos="8150"/>
        </w:tabs>
        <w:spacing w:line="276" w:lineRule="auto"/>
        <w:rPr>
          <w:rStyle w:val="YoungMixChar"/>
          <w:b/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tầng chứa mùn.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tầng tích tụ.</w:t>
      </w:r>
      <w:r w:rsidRPr="00A12C52">
        <w:rPr>
          <w:rStyle w:val="YoungMixChar"/>
          <w:b/>
          <w:szCs w:val="24"/>
        </w:rPr>
        <w:tab/>
      </w:r>
    </w:p>
    <w:p w14:paraId="3AA39224" w14:textId="6DE1D84D" w:rsidR="00CE075E" w:rsidRPr="00A12C52" w:rsidRDefault="00CE075E" w:rsidP="00440B52">
      <w:pPr>
        <w:tabs>
          <w:tab w:val="left" w:pos="283"/>
          <w:tab w:val="left" w:pos="5528"/>
          <w:tab w:val="left" w:pos="8150"/>
        </w:tabs>
        <w:spacing w:line="276" w:lineRule="auto"/>
        <w:ind w:firstLine="284"/>
        <w:rPr>
          <w:szCs w:val="24"/>
        </w:rPr>
      </w:pPr>
      <w:r w:rsidRPr="00A12C52">
        <w:rPr>
          <w:rStyle w:val="YoungMixChar"/>
          <w:b/>
          <w:szCs w:val="24"/>
        </w:rPr>
        <w:t xml:space="preserve">C. </w:t>
      </w:r>
      <w:r w:rsidRPr="00A12C52">
        <w:rPr>
          <w:szCs w:val="24"/>
        </w:rPr>
        <w:t>tầng đá mẹ.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tầng thảm mục.</w:t>
      </w:r>
    </w:p>
    <w:p w14:paraId="302A41CD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4. </w:t>
      </w:r>
      <w:r w:rsidRPr="00A12C52">
        <w:rPr>
          <w:bCs/>
          <w:szCs w:val="24"/>
        </w:rPr>
        <w:t>Trong tổng thành phần của đất, chất hữu cơ chiếm tỉ lệ là</w:t>
      </w:r>
    </w:p>
    <w:p w14:paraId="602B1D54" w14:textId="77777777" w:rsidR="00CE075E" w:rsidRPr="00A12C52" w:rsidRDefault="00CE075E" w:rsidP="0094189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25%.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5%.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35%.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45%.</w:t>
      </w:r>
    </w:p>
    <w:p w14:paraId="711100C5" w14:textId="77777777" w:rsidR="00CE075E" w:rsidRPr="00A12C52" w:rsidRDefault="00CE075E" w:rsidP="00941893">
      <w:pPr>
        <w:spacing w:line="276" w:lineRule="auto"/>
        <w:ind w:left="48" w:right="48"/>
        <w:jc w:val="both"/>
        <w:rPr>
          <w:rFonts w:eastAsia="Times New Roman"/>
          <w:kern w:val="0"/>
          <w:szCs w:val="24"/>
        </w:rPr>
      </w:pPr>
      <w:r w:rsidRPr="00A12C52">
        <w:rPr>
          <w:b/>
          <w:szCs w:val="24"/>
        </w:rPr>
        <w:t xml:space="preserve">Câu 5. </w:t>
      </w:r>
      <w:r w:rsidRPr="00A12C52">
        <w:rPr>
          <w:rFonts w:eastAsia="Times New Roman"/>
          <w:kern w:val="0"/>
          <w:szCs w:val="24"/>
        </w:rPr>
        <w:t>Các thành phần chính của lớp đất là</w:t>
      </w:r>
    </w:p>
    <w:p w14:paraId="34577CEE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rFonts w:eastAsia="Times New Roman"/>
          <w:kern w:val="0"/>
          <w:szCs w:val="24"/>
        </w:rPr>
        <w:t>không khí, nước, chất hữu cơ và chất vô cơ.</w:t>
      </w:r>
    </w:p>
    <w:p w14:paraId="1B607794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rFonts w:eastAsia="Times New Roman"/>
          <w:kern w:val="0"/>
          <w:szCs w:val="24"/>
        </w:rPr>
        <w:t>sinh vật, không khí, chất vô cơ và mùn.</w:t>
      </w:r>
    </w:p>
    <w:p w14:paraId="5ED81652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rFonts w:eastAsia="Times New Roman"/>
          <w:kern w:val="0"/>
          <w:szCs w:val="24"/>
        </w:rPr>
        <w:t>chất hữu cơ, nước, không khí và sinh vật.</w:t>
      </w:r>
    </w:p>
    <w:p w14:paraId="22DD326A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rFonts w:eastAsia="Times New Roman"/>
          <w:kern w:val="0"/>
          <w:szCs w:val="24"/>
        </w:rPr>
        <w:t>nước, không khí, chất hữu cơ và độ phì.</w:t>
      </w:r>
    </w:p>
    <w:p w14:paraId="1AE3D232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6. </w:t>
      </w:r>
      <w:r w:rsidRPr="00A12C52">
        <w:rPr>
          <w:szCs w:val="24"/>
        </w:rPr>
        <w:t>Kiểu thảm thực vật nào dưới đây thuộc đới nóng?</w:t>
      </w:r>
    </w:p>
    <w:p w14:paraId="310378CB" w14:textId="77777777" w:rsidR="00CE075E" w:rsidRPr="00A12C52" w:rsidRDefault="00CE075E" w:rsidP="0094189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Xavan.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Thảo nguyên.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Đài nguyên.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Rừng lá kim.</w:t>
      </w:r>
    </w:p>
    <w:p w14:paraId="6D3DD929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7. </w:t>
      </w:r>
      <w:r w:rsidRPr="00A12C52">
        <w:rPr>
          <w:szCs w:val="24"/>
        </w:rPr>
        <w:t>Các loài động vật chịu được khí hậu lạnh giá vùng cực là</w:t>
      </w:r>
    </w:p>
    <w:p w14:paraId="78C0FCCB" w14:textId="77777777" w:rsidR="00CE075E" w:rsidRPr="00A12C52" w:rsidRDefault="00CE075E" w:rsidP="00941893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gấu trắng, tuần lộc, chim cánh cụt.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rắn, hổ, gấu nâu.</w:t>
      </w:r>
    </w:p>
    <w:p w14:paraId="1EAEDE2D" w14:textId="77777777" w:rsidR="00CE075E" w:rsidRPr="00A12C52" w:rsidRDefault="00CE075E" w:rsidP="00941893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linh dương, voi, đà điểu.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lạc đà, khỉ, thỏ.</w:t>
      </w:r>
    </w:p>
    <w:p w14:paraId="358E2383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8. </w:t>
      </w:r>
      <w:r w:rsidRPr="00A12C52">
        <w:rPr>
          <w:szCs w:val="24"/>
        </w:rPr>
        <w:t>Rừng nhiệt đới phân bố chủ yếu ở</w:t>
      </w:r>
    </w:p>
    <w:p w14:paraId="28F53727" w14:textId="77777777" w:rsidR="00CE075E" w:rsidRPr="00A12C52" w:rsidRDefault="00CE075E" w:rsidP="00941893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vùng cận cực.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vùng ôn đới.</w:t>
      </w:r>
    </w:p>
    <w:p w14:paraId="62518F7C" w14:textId="77777777" w:rsidR="00CE075E" w:rsidRPr="00A12C52" w:rsidRDefault="00CE075E" w:rsidP="00941893">
      <w:pPr>
        <w:tabs>
          <w:tab w:val="left" w:pos="283"/>
          <w:tab w:val="left" w:pos="5528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hai bên chí tuyến.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hai bên xích đạo.</w:t>
      </w:r>
    </w:p>
    <w:p w14:paraId="6DFA6A5A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9. </w:t>
      </w:r>
      <w:r w:rsidRPr="00A12C52">
        <w:rPr>
          <w:szCs w:val="24"/>
        </w:rPr>
        <w:t>Rừng nhiệt đới được chia thành hai kiểu chính nào sau đây?</w:t>
      </w:r>
    </w:p>
    <w:p w14:paraId="3ACEE486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A. </w:t>
      </w:r>
      <w:r w:rsidRPr="00A12C52">
        <w:rPr>
          <w:szCs w:val="24"/>
        </w:rPr>
        <w:t>Rừng mưa nhiệt đới và rừng nhiệt đới gió mùa.</w:t>
      </w:r>
    </w:p>
    <w:p w14:paraId="2E21BCD3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B. </w:t>
      </w:r>
      <w:r w:rsidRPr="00A12C52">
        <w:rPr>
          <w:szCs w:val="24"/>
        </w:rPr>
        <w:t>Rừng mưa nhiệt đới và rừng cận nhiệt đới mùa.</w:t>
      </w:r>
    </w:p>
    <w:p w14:paraId="5F55C3D1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C. </w:t>
      </w:r>
      <w:r w:rsidRPr="00A12C52">
        <w:rPr>
          <w:szCs w:val="24"/>
        </w:rPr>
        <w:t>Rừng nhiệt đới ẩm và rừng nhiệt đới xích đạo.</w:t>
      </w:r>
    </w:p>
    <w:p w14:paraId="7846089B" w14:textId="77777777" w:rsidR="00CE075E" w:rsidRPr="00A12C52" w:rsidRDefault="00CE075E" w:rsidP="00941893">
      <w:pPr>
        <w:tabs>
          <w:tab w:val="left" w:pos="283"/>
        </w:tabs>
        <w:spacing w:line="276" w:lineRule="auto"/>
        <w:rPr>
          <w:szCs w:val="24"/>
        </w:rPr>
      </w:pPr>
      <w:r w:rsidRPr="00A12C52">
        <w:rPr>
          <w:b/>
          <w:szCs w:val="24"/>
        </w:rPr>
        <w:tab/>
        <w:t xml:space="preserve">D. </w:t>
      </w:r>
      <w:r w:rsidRPr="00A12C52">
        <w:rPr>
          <w:szCs w:val="24"/>
        </w:rPr>
        <w:t>Rừng nhiệt đới khô và rừng cận nhiệt gió mùa.</w:t>
      </w:r>
    </w:p>
    <w:p w14:paraId="31C520CA" w14:textId="77777777" w:rsidR="00CE075E" w:rsidRPr="00A12C52" w:rsidRDefault="00CE075E" w:rsidP="00941893">
      <w:pPr>
        <w:spacing w:line="276" w:lineRule="auto"/>
        <w:rPr>
          <w:szCs w:val="24"/>
        </w:rPr>
      </w:pPr>
      <w:r w:rsidRPr="00A12C52">
        <w:rPr>
          <w:b/>
          <w:szCs w:val="24"/>
        </w:rPr>
        <w:t xml:space="preserve">Câu 10. </w:t>
      </w:r>
      <w:r w:rsidRPr="00A12C52">
        <w:rPr>
          <w:szCs w:val="24"/>
        </w:rPr>
        <w:t>Rừng nhiệt đới có lượng mưa trung bình năm trên</w:t>
      </w:r>
    </w:p>
    <w:p w14:paraId="7287B03C" w14:textId="77777777" w:rsidR="00CE075E" w:rsidRPr="00A12C52" w:rsidRDefault="00CE075E" w:rsidP="00941893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Cs w:val="24"/>
        </w:rPr>
      </w:pPr>
      <w:r w:rsidRPr="00A12C52">
        <w:rPr>
          <w:rStyle w:val="YoungMixChar"/>
          <w:b/>
          <w:szCs w:val="24"/>
        </w:rPr>
        <w:tab/>
        <w:t xml:space="preserve">A. </w:t>
      </w:r>
      <w:r w:rsidRPr="00A12C52">
        <w:rPr>
          <w:szCs w:val="24"/>
        </w:rPr>
        <w:t>1500 mm.</w:t>
      </w:r>
      <w:r w:rsidRPr="00A12C52">
        <w:rPr>
          <w:rStyle w:val="YoungMixChar"/>
          <w:b/>
          <w:szCs w:val="24"/>
        </w:rPr>
        <w:tab/>
        <w:t xml:space="preserve">B. </w:t>
      </w:r>
      <w:r w:rsidRPr="00A12C52">
        <w:rPr>
          <w:szCs w:val="24"/>
        </w:rPr>
        <w:t>500 mm.</w:t>
      </w:r>
      <w:r w:rsidRPr="00A12C52">
        <w:rPr>
          <w:rStyle w:val="YoungMixChar"/>
          <w:b/>
          <w:szCs w:val="24"/>
        </w:rPr>
        <w:tab/>
        <w:t xml:space="preserve">C. </w:t>
      </w:r>
      <w:r w:rsidRPr="00A12C52">
        <w:rPr>
          <w:szCs w:val="24"/>
        </w:rPr>
        <w:t>1700 mm.</w:t>
      </w:r>
      <w:r w:rsidRPr="00A12C52">
        <w:rPr>
          <w:rStyle w:val="YoungMixChar"/>
          <w:b/>
          <w:szCs w:val="24"/>
        </w:rPr>
        <w:tab/>
        <w:t xml:space="preserve">D. </w:t>
      </w:r>
      <w:r w:rsidRPr="00A12C52">
        <w:rPr>
          <w:szCs w:val="24"/>
        </w:rPr>
        <w:t>1000 mm.</w:t>
      </w:r>
    </w:p>
    <w:p w14:paraId="1358D62D" w14:textId="77777777" w:rsidR="007140B8" w:rsidRPr="00A12C52" w:rsidRDefault="007140B8" w:rsidP="007757B5">
      <w:pPr>
        <w:spacing w:line="276" w:lineRule="auto"/>
        <w:ind w:hanging="142"/>
        <w:jc w:val="both"/>
        <w:rPr>
          <w:b/>
          <w:spacing w:val="-10"/>
          <w:szCs w:val="24"/>
          <w:u w:val="single"/>
          <w:lang w:val="it-IT"/>
        </w:rPr>
      </w:pPr>
      <w:r w:rsidRPr="00A12C52">
        <w:rPr>
          <w:b/>
          <w:spacing w:val="-10"/>
          <w:szCs w:val="24"/>
          <w:u w:val="single"/>
          <w:lang w:val="it-IT"/>
        </w:rPr>
        <w:t>II. Tự luận (2,5 điểm)</w:t>
      </w:r>
    </w:p>
    <w:p w14:paraId="4B6CFE0B" w14:textId="0A3851C5" w:rsidR="00F4557E" w:rsidRPr="00A12C52" w:rsidRDefault="00F4557E" w:rsidP="00F4557E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1</w:t>
      </w:r>
      <w:r w:rsidRPr="00A12C52">
        <w:rPr>
          <w:bCs/>
          <w:i/>
          <w:szCs w:val="24"/>
        </w:rPr>
        <w:t xml:space="preserve"> </w:t>
      </w:r>
      <w:r w:rsidRPr="00A12C52">
        <w:rPr>
          <w:b/>
          <w:szCs w:val="24"/>
        </w:rPr>
        <w:t>(</w:t>
      </w:r>
      <w:r w:rsidRPr="00A12C52">
        <w:rPr>
          <w:b/>
          <w:szCs w:val="24"/>
          <w:lang w:val="fr-FR"/>
        </w:rPr>
        <w:t>1,0 điểm)</w:t>
      </w:r>
      <w:r w:rsidRPr="00A12C52">
        <w:rPr>
          <w:szCs w:val="24"/>
          <w:lang w:val="fr-FR"/>
        </w:rPr>
        <w:t>:</w:t>
      </w:r>
      <w:r w:rsidRPr="00A12C52">
        <w:rPr>
          <w:i/>
          <w:szCs w:val="24"/>
          <w:lang w:val="fr-FR"/>
        </w:rPr>
        <w:t xml:space="preserve"> </w:t>
      </w:r>
      <w:r w:rsidRPr="00A12C52">
        <w:rPr>
          <w:iCs/>
          <w:szCs w:val="24"/>
          <w:lang w:val="fr-FR"/>
        </w:rPr>
        <w:t>T</w:t>
      </w:r>
      <w:r w:rsidRPr="00A12C52">
        <w:rPr>
          <w:szCs w:val="24"/>
        </w:rPr>
        <w:t xml:space="preserve">rình bày đặc điểm rừng nhiệt đới </w:t>
      </w:r>
      <w:r w:rsidR="006F31B7">
        <w:rPr>
          <w:szCs w:val="24"/>
        </w:rPr>
        <w:t>gi</w:t>
      </w:r>
      <w:r w:rsidR="006F31B7">
        <w:rPr>
          <w:szCs w:val="24"/>
          <w:lang w:val="vi-VN"/>
        </w:rPr>
        <w:t xml:space="preserve">ó mùa </w:t>
      </w:r>
      <w:r w:rsidRPr="00A12C52">
        <w:rPr>
          <w:szCs w:val="24"/>
        </w:rPr>
        <w:t>trên thế giới.</w:t>
      </w:r>
    </w:p>
    <w:p w14:paraId="2F5AC1DE" w14:textId="1DF68F6A" w:rsidR="00F4557E" w:rsidRPr="00A12C52" w:rsidRDefault="00F4557E" w:rsidP="00F4557E">
      <w:pPr>
        <w:spacing w:line="276" w:lineRule="auto"/>
        <w:rPr>
          <w:szCs w:val="24"/>
        </w:rPr>
      </w:pPr>
      <w:r w:rsidRPr="00A12C52">
        <w:rPr>
          <w:b/>
          <w:bCs/>
          <w:szCs w:val="24"/>
        </w:rPr>
        <w:t>Câu 2</w:t>
      </w:r>
      <w:r w:rsidRPr="00A12C52">
        <w:rPr>
          <w:bCs/>
          <w:szCs w:val="24"/>
          <w:lang w:val="fr-FR"/>
        </w:rPr>
        <w:t xml:space="preserve"> </w:t>
      </w:r>
      <w:r w:rsidRPr="00A12C52">
        <w:rPr>
          <w:b/>
          <w:szCs w:val="24"/>
        </w:rPr>
        <w:t>(1,0 điểm)</w:t>
      </w:r>
      <w:r w:rsidRPr="00A12C52">
        <w:rPr>
          <w:bCs/>
          <w:szCs w:val="24"/>
        </w:rPr>
        <w:t>:</w:t>
      </w:r>
      <w:r w:rsidRPr="00A12C52">
        <w:rPr>
          <w:bCs/>
          <w:i/>
          <w:szCs w:val="24"/>
        </w:rPr>
        <w:t xml:space="preserve"> </w:t>
      </w:r>
      <w:r w:rsidRPr="00A12C52">
        <w:rPr>
          <w:szCs w:val="24"/>
        </w:rPr>
        <w:t>Em hãy nêu một số biện pháp góp phần làm tăng độ phì của đất</w:t>
      </w:r>
      <w:r w:rsidR="006D1351">
        <w:rPr>
          <w:szCs w:val="24"/>
        </w:rPr>
        <w:t>.</w:t>
      </w:r>
    </w:p>
    <w:p w14:paraId="47CC1B45" w14:textId="77777777" w:rsidR="00F4557E" w:rsidRPr="00A12C52" w:rsidRDefault="00F4557E" w:rsidP="00F4557E">
      <w:pPr>
        <w:spacing w:line="276" w:lineRule="auto"/>
        <w:jc w:val="both"/>
        <w:rPr>
          <w:szCs w:val="24"/>
        </w:rPr>
      </w:pPr>
      <w:r w:rsidRPr="00A12C52">
        <w:rPr>
          <w:b/>
          <w:bCs/>
          <w:szCs w:val="24"/>
        </w:rPr>
        <w:t xml:space="preserve">Câu 3 </w:t>
      </w:r>
      <w:r w:rsidRPr="00A12C52">
        <w:rPr>
          <w:b/>
          <w:szCs w:val="24"/>
        </w:rPr>
        <w:t>(0,5 điểm)</w:t>
      </w:r>
      <w:r w:rsidRPr="00A12C52">
        <w:rPr>
          <w:bCs/>
          <w:szCs w:val="24"/>
        </w:rPr>
        <w:t xml:space="preserve">: </w:t>
      </w:r>
      <w:r w:rsidRPr="00A12C52">
        <w:rPr>
          <w:szCs w:val="24"/>
        </w:rPr>
        <w:t>Em hãy kể tên một số loài sinh vật đứng trước nguy cơ tuyệt chủng và giải thích nguyên nhân dẫn đến tình trạng đó.</w:t>
      </w:r>
    </w:p>
    <w:p w14:paraId="720222BB" w14:textId="77777777" w:rsidR="008F1F7B" w:rsidRPr="00A12C52" w:rsidRDefault="008F1F7B" w:rsidP="008F1F7B">
      <w:pPr>
        <w:jc w:val="center"/>
        <w:rPr>
          <w:szCs w:val="24"/>
        </w:rPr>
      </w:pPr>
      <w:r w:rsidRPr="00A12C52">
        <w:rPr>
          <w:rStyle w:val="YoungMixChar"/>
          <w:b/>
          <w:i/>
          <w:szCs w:val="24"/>
        </w:rPr>
        <w:t>------ HẾT ------</w:t>
      </w:r>
    </w:p>
    <w:p w14:paraId="070BFD54" w14:textId="77777777" w:rsidR="008F1F7B" w:rsidRPr="00A12C52" w:rsidRDefault="008F1F7B" w:rsidP="00941893">
      <w:pPr>
        <w:spacing w:line="276" w:lineRule="auto"/>
        <w:jc w:val="both"/>
        <w:rPr>
          <w:szCs w:val="24"/>
          <w:lang w:val="vi-VN"/>
        </w:rPr>
      </w:pPr>
    </w:p>
    <w:p w14:paraId="7D155F1B" w14:textId="77777777" w:rsidR="004B64B1" w:rsidRPr="00A12C52" w:rsidRDefault="004B64B1">
      <w:pPr>
        <w:rPr>
          <w:szCs w:val="24"/>
        </w:rPr>
      </w:pPr>
      <w:r w:rsidRPr="00A12C52">
        <w:rPr>
          <w:szCs w:val="24"/>
        </w:rPr>
        <w:br w:type="page"/>
      </w:r>
    </w:p>
    <w:tbl>
      <w:tblPr>
        <w:tblpPr w:leftFromText="180" w:rightFromText="180" w:vertAnchor="page" w:horzAnchor="margin" w:tblpY="1011"/>
        <w:tblW w:w="9937" w:type="dxa"/>
        <w:tblLook w:val="04A0" w:firstRow="1" w:lastRow="0" w:firstColumn="1" w:lastColumn="0" w:noHBand="0" w:noVBand="1"/>
      </w:tblPr>
      <w:tblGrid>
        <w:gridCol w:w="4772"/>
        <w:gridCol w:w="5165"/>
      </w:tblGrid>
      <w:tr w:rsidR="00622ECD" w:rsidRPr="00A12C52" w14:paraId="32A6317E" w14:textId="77777777" w:rsidTr="007121D5">
        <w:trPr>
          <w:trHeight w:val="822"/>
        </w:trPr>
        <w:tc>
          <w:tcPr>
            <w:tcW w:w="4772" w:type="dxa"/>
          </w:tcPr>
          <w:p w14:paraId="37EE8D23" w14:textId="77777777" w:rsidR="00EC7CEB" w:rsidRPr="00A12C52" w:rsidRDefault="00EC7CEB" w:rsidP="007121D5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lastRenderedPageBreak/>
              <w:t>TRƯỜNG THCS THƯỢNG THANH</w:t>
            </w:r>
          </w:p>
          <w:p w14:paraId="55A95B25" w14:textId="7F7E9BB9" w:rsidR="00EC7CEB" w:rsidRPr="00A12C52" w:rsidRDefault="00EC7CEB" w:rsidP="007121D5">
            <w:pPr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Năm học 202</w:t>
            </w:r>
            <w:r w:rsidR="00C63BC4" w:rsidRPr="00A12C52">
              <w:rPr>
                <w:b/>
                <w:szCs w:val="24"/>
              </w:rPr>
              <w:t>3</w:t>
            </w:r>
            <w:r w:rsidRPr="00A12C52">
              <w:rPr>
                <w:b/>
                <w:szCs w:val="24"/>
                <w:lang w:val="vi-VN"/>
              </w:rPr>
              <w:t xml:space="preserve"> – 202</w:t>
            </w:r>
            <w:r w:rsidR="00C63BC4" w:rsidRPr="00A12C52">
              <w:rPr>
                <w:b/>
                <w:szCs w:val="24"/>
              </w:rPr>
              <w:t>4</w:t>
            </w:r>
          </w:p>
          <w:p w14:paraId="5D1A75B4" w14:textId="77777777" w:rsidR="00EC7CEB" w:rsidRPr="00A12C52" w:rsidRDefault="00EC7CEB" w:rsidP="007121D5">
            <w:pPr>
              <w:jc w:val="center"/>
              <w:rPr>
                <w:b/>
                <w:szCs w:val="24"/>
              </w:rPr>
            </w:pPr>
          </w:p>
        </w:tc>
        <w:tc>
          <w:tcPr>
            <w:tcW w:w="5165" w:type="dxa"/>
          </w:tcPr>
          <w:p w14:paraId="5B225D5F" w14:textId="77777777" w:rsidR="00EC7CEB" w:rsidRPr="00A12C52" w:rsidRDefault="00EC7CEB" w:rsidP="007121D5">
            <w:pPr>
              <w:jc w:val="center"/>
              <w:rPr>
                <w:b/>
                <w:szCs w:val="24"/>
                <w:lang w:val="pt-BR"/>
              </w:rPr>
            </w:pPr>
            <w:r w:rsidRPr="00A12C52">
              <w:rPr>
                <w:b/>
                <w:szCs w:val="24"/>
                <w:lang w:val="pt-BR"/>
              </w:rPr>
              <w:t>HƯỚNG DẪN CHẤM VÀ BIỂU ĐIỂM</w:t>
            </w:r>
          </w:p>
          <w:p w14:paraId="5064DD54" w14:textId="77777777" w:rsidR="00EC7CEB" w:rsidRPr="00A12C52" w:rsidRDefault="00EC7CEB" w:rsidP="007121D5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MÔN</w:t>
            </w:r>
            <w:r w:rsidRPr="00A12C52">
              <w:rPr>
                <w:b/>
                <w:szCs w:val="24"/>
                <w:lang w:val="vi-VN"/>
              </w:rPr>
              <w:t xml:space="preserve">: </w:t>
            </w:r>
            <w:r w:rsidRPr="00A12C52">
              <w:rPr>
                <w:b/>
                <w:bCs/>
                <w:szCs w:val="24"/>
              </w:rPr>
              <w:t>LỊCH SỬ VÀ ĐỊA LÍ 6</w:t>
            </w:r>
          </w:p>
          <w:p w14:paraId="488BB4DC" w14:textId="758A72CD" w:rsidR="00EC7CEB" w:rsidRPr="00A12C52" w:rsidRDefault="00EC7CEB" w:rsidP="007121D5">
            <w:pPr>
              <w:ind w:left="720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Ngày kiểm tra: </w:t>
            </w:r>
            <w:r w:rsidR="00DD708F" w:rsidRPr="00A12C52">
              <w:rPr>
                <w:b/>
                <w:szCs w:val="24"/>
              </w:rPr>
              <w:t>01</w:t>
            </w:r>
            <w:r w:rsidRPr="00A12C52">
              <w:rPr>
                <w:b/>
                <w:szCs w:val="24"/>
              </w:rPr>
              <w:t>/</w:t>
            </w:r>
            <w:r w:rsidR="00DD708F" w:rsidRPr="00A12C52">
              <w:rPr>
                <w:b/>
                <w:szCs w:val="24"/>
              </w:rPr>
              <w:t>03</w:t>
            </w:r>
            <w:r w:rsidRPr="00A12C52">
              <w:rPr>
                <w:b/>
                <w:szCs w:val="24"/>
              </w:rPr>
              <w:t>/202</w:t>
            </w:r>
            <w:r w:rsidR="00C63BC4" w:rsidRPr="00A12C52">
              <w:rPr>
                <w:b/>
                <w:szCs w:val="24"/>
              </w:rPr>
              <w:t>4</w:t>
            </w:r>
          </w:p>
        </w:tc>
      </w:tr>
    </w:tbl>
    <w:p w14:paraId="2CC572E2" w14:textId="77777777" w:rsidR="00EC7CEB" w:rsidRPr="00A12C52" w:rsidRDefault="00EC7CEB" w:rsidP="00EC7CEB">
      <w:pPr>
        <w:shd w:val="clear" w:color="auto" w:fill="FFFFFF"/>
        <w:outlineLvl w:val="0"/>
        <w:rPr>
          <w:rFonts w:eastAsia="Times New Roman"/>
          <w:kern w:val="36"/>
          <w:szCs w:val="24"/>
        </w:rPr>
      </w:pPr>
    </w:p>
    <w:p w14:paraId="2DD52637" w14:textId="77777777" w:rsidR="00622ECD" w:rsidRPr="00A12C52" w:rsidRDefault="00622ECD" w:rsidP="00622ECD">
      <w:pPr>
        <w:jc w:val="center"/>
        <w:rPr>
          <w:b/>
          <w:color w:val="000000" w:themeColor="text1"/>
          <w:szCs w:val="24"/>
        </w:rPr>
      </w:pPr>
      <w:r w:rsidRPr="00A12C52">
        <w:rPr>
          <w:b/>
          <w:color w:val="000000" w:themeColor="text1"/>
          <w:szCs w:val="24"/>
        </w:rPr>
        <w:t>A. PHÂN MÔN LỊCH SỬ</w:t>
      </w:r>
    </w:p>
    <w:p w14:paraId="6527C4D9" w14:textId="1617AE09" w:rsidR="00622ECD" w:rsidRPr="00A12C52" w:rsidRDefault="00622ECD" w:rsidP="00622ECD">
      <w:pPr>
        <w:jc w:val="both"/>
        <w:rPr>
          <w:b/>
          <w:color w:val="000000" w:themeColor="text1"/>
          <w:szCs w:val="24"/>
          <w:u w:val="single"/>
          <w:lang w:val="vi"/>
        </w:rPr>
      </w:pPr>
      <w:r w:rsidRPr="00A12C52">
        <w:rPr>
          <w:b/>
          <w:color w:val="000000" w:themeColor="text1"/>
          <w:szCs w:val="24"/>
          <w:u w:val="single"/>
          <w:lang w:val="vi"/>
        </w:rPr>
        <w:t>I. T</w:t>
      </w:r>
      <w:r w:rsidRPr="00A12C52">
        <w:rPr>
          <w:b/>
          <w:color w:val="000000" w:themeColor="text1"/>
          <w:szCs w:val="24"/>
          <w:u w:val="single"/>
        </w:rPr>
        <w:t>rắc nghiệm</w:t>
      </w:r>
      <w:r w:rsidRPr="00A12C52">
        <w:rPr>
          <w:b/>
          <w:color w:val="000000" w:themeColor="text1"/>
          <w:szCs w:val="24"/>
          <w:u w:val="single"/>
          <w:lang w:val="vi"/>
        </w:rPr>
        <w:t xml:space="preserve"> (</w:t>
      </w:r>
      <w:r w:rsidRPr="00A12C52">
        <w:rPr>
          <w:b/>
          <w:color w:val="000000" w:themeColor="text1"/>
          <w:szCs w:val="24"/>
          <w:u w:val="single"/>
          <w:lang w:val="vi-VN"/>
        </w:rPr>
        <w:t>2</w:t>
      </w:r>
      <w:r w:rsidR="00F4557E" w:rsidRPr="00A12C52">
        <w:rPr>
          <w:b/>
          <w:color w:val="000000" w:themeColor="text1"/>
          <w:szCs w:val="24"/>
          <w:u w:val="single"/>
        </w:rPr>
        <w:t>,</w:t>
      </w:r>
      <w:r w:rsidRPr="00A12C52">
        <w:rPr>
          <w:b/>
          <w:color w:val="000000" w:themeColor="text1"/>
          <w:szCs w:val="24"/>
          <w:u w:val="single"/>
          <w:lang w:val="vi"/>
        </w:rPr>
        <w:t>5 điểm)</w:t>
      </w:r>
      <w:r w:rsidRPr="00A12C52">
        <w:rPr>
          <w:b/>
          <w:color w:val="000000" w:themeColor="text1"/>
          <w:szCs w:val="24"/>
          <w:u w:val="single"/>
        </w:rPr>
        <w:t>:</w:t>
      </w:r>
      <w:r w:rsidRPr="00A12C52">
        <w:rPr>
          <w:b/>
          <w:color w:val="000000" w:themeColor="text1"/>
          <w:szCs w:val="24"/>
        </w:rPr>
        <w:t xml:space="preserve"> </w:t>
      </w:r>
      <w:r w:rsidRPr="00A12C52">
        <w:rPr>
          <w:b/>
          <w:i/>
          <w:color w:val="000000" w:themeColor="text1"/>
          <w:szCs w:val="24"/>
        </w:rPr>
        <w:t>Mỗi câu trả lời đúng được 0,25 điểm.</w:t>
      </w:r>
    </w:p>
    <w:p w14:paraId="41B7B3DD" w14:textId="77777777" w:rsidR="00622ECD" w:rsidRPr="00A12C52" w:rsidRDefault="00622ECD" w:rsidP="00622ECD">
      <w:pPr>
        <w:jc w:val="center"/>
        <w:rPr>
          <w:b/>
          <w:i/>
          <w:color w:val="000000" w:themeColor="text1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275"/>
        <w:gridCol w:w="1276"/>
        <w:gridCol w:w="1276"/>
        <w:gridCol w:w="1275"/>
        <w:gridCol w:w="1275"/>
      </w:tblGrid>
      <w:tr w:rsidR="00622ECD" w:rsidRPr="00A12C52" w14:paraId="20CCCB1D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  <w:hideMark/>
          </w:tcPr>
          <w:p w14:paraId="3F7C08DD" w14:textId="77777777" w:rsidR="00622ECD" w:rsidRPr="00A12C52" w:rsidRDefault="00622ECD" w:rsidP="00622ECD">
            <w:pPr>
              <w:jc w:val="right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Mã đề</w:t>
            </w:r>
          </w:p>
          <w:p w14:paraId="146CEF7D" w14:textId="77777777" w:rsidR="00622ECD" w:rsidRPr="00A12C52" w:rsidRDefault="00622ECD" w:rsidP="00622ECD">
            <w:pPr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C42C9" w14:textId="77777777" w:rsidR="00622ECD" w:rsidRPr="00A12C52" w:rsidRDefault="00622ECD" w:rsidP="00622ECD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LS601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AF195" w14:textId="77777777" w:rsidR="00622ECD" w:rsidRPr="00A12C52" w:rsidRDefault="00622ECD" w:rsidP="00622ECD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LS602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2D5CB" w14:textId="77777777" w:rsidR="00622ECD" w:rsidRPr="00A12C52" w:rsidRDefault="00622ECD" w:rsidP="00622ECD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LS603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09F77" w14:textId="77777777" w:rsidR="00622ECD" w:rsidRPr="00A12C52" w:rsidRDefault="00622ECD" w:rsidP="00622ECD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LS604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28674" w14:textId="77777777" w:rsidR="00622ECD" w:rsidRPr="00A12C52" w:rsidRDefault="00622ECD" w:rsidP="00622ECD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Dự phòng</w:t>
            </w:r>
          </w:p>
        </w:tc>
      </w:tr>
      <w:tr w:rsidR="007B66BC" w:rsidRPr="00A12C52" w14:paraId="30DD3EEB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8C923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926FE" w14:textId="3903FF1F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9D209" w14:textId="695F1775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B9575" w14:textId="0013E37C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1A2D0" w14:textId="160AC8D1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FE266" w14:textId="36C6B951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</w:tr>
      <w:tr w:rsidR="007B66BC" w:rsidRPr="00A12C52" w14:paraId="2C08141E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38B5F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698BA" w14:textId="00C03330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DC98C" w14:textId="687862C5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9DF9E" w14:textId="6D721175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48F7C" w14:textId="4C149E67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14EC7" w14:textId="4E0DBAA5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7B66BC" w:rsidRPr="00A12C52" w14:paraId="50F2F5D0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884FC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29953" w14:textId="7FBE34FD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106ED" w14:textId="3F03C113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3A305" w14:textId="0E12D6CA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1A006" w14:textId="03C6B18B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502A4" w14:textId="7895D0C6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</w:tr>
      <w:tr w:rsidR="007B66BC" w:rsidRPr="00A12C52" w14:paraId="45034317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D1B29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7AB44" w14:textId="26772D5F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23275" w14:textId="45146FA7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69BC8" w14:textId="3C0C20DA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30300" w14:textId="3855141A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6EB72" w14:textId="32F0F92C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</w:tr>
      <w:tr w:rsidR="007B66BC" w:rsidRPr="00A12C52" w14:paraId="650E1223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1988E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65933" w14:textId="6193CAA6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8DCA8" w14:textId="7DD22EF2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5FEDB" w14:textId="036008A8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F11FE" w14:textId="1638C98F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20F9E" w14:textId="1B993317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</w:tr>
      <w:tr w:rsidR="007B66BC" w:rsidRPr="00A12C52" w14:paraId="3CE3D5D0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ABE93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E02E4" w14:textId="5F49BF69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1B779" w14:textId="2B4118FB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88436" w14:textId="7B6815FE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4CAC7" w14:textId="6320B60B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43937" w14:textId="78F4BF1A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7B66BC" w:rsidRPr="00A12C52" w14:paraId="5F2DD77A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E5672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70AA2" w14:textId="605432FE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FE409" w14:textId="19351F81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BF86C" w14:textId="26065A8D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62830" w14:textId="5CCCA006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0BB4A" w14:textId="3123E6FD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</w:tr>
      <w:tr w:rsidR="007B66BC" w:rsidRPr="00A12C52" w14:paraId="1422286A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05C1A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A4A28" w14:textId="49614576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BABFC" w14:textId="33B299A2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1B904" w14:textId="65BCA68E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39976" w14:textId="114E731A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2F087" w14:textId="09A253F0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7B66BC" w:rsidRPr="00A12C52" w14:paraId="525DBA89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514EA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04DDF" w14:textId="337AC719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81709" w14:textId="0834EAAB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8A8DC" w14:textId="711B5AC4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2CBAC" w14:textId="4175F755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C77D4" w14:textId="659E4188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7B66BC" w:rsidRPr="00A12C52" w14:paraId="0968FED5" w14:textId="77777777" w:rsidTr="00A64358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9EE49" w14:textId="77777777" w:rsidR="007B66BC" w:rsidRPr="00A12C52" w:rsidRDefault="007B66BC" w:rsidP="007B66BC">
            <w:pPr>
              <w:jc w:val="center"/>
              <w:rPr>
                <w:b/>
                <w:color w:val="000000" w:themeColor="text1"/>
                <w:szCs w:val="24"/>
              </w:rPr>
            </w:pPr>
            <w:r w:rsidRPr="00A12C52">
              <w:rPr>
                <w:b/>
                <w:color w:val="000000" w:themeColor="text1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76287" w14:textId="0344ED74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BA032" w14:textId="065635F7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D7F1E" w14:textId="3460E866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2A3BF" w14:textId="04C06D36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0CE59" w14:textId="652A64E1" w:rsidR="007B66BC" w:rsidRPr="00A12C52" w:rsidRDefault="007B66BC" w:rsidP="007B66BC">
            <w:pPr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</w:tr>
    </w:tbl>
    <w:p w14:paraId="1C04E455" w14:textId="77777777" w:rsidR="00622ECD" w:rsidRPr="00A12C52" w:rsidRDefault="00622ECD" w:rsidP="00622ECD">
      <w:pPr>
        <w:jc w:val="both"/>
        <w:rPr>
          <w:b/>
          <w:color w:val="000000" w:themeColor="text1"/>
          <w:szCs w:val="24"/>
        </w:rPr>
      </w:pPr>
      <w:r w:rsidRPr="00A12C52">
        <w:rPr>
          <w:b/>
          <w:color w:val="000000" w:themeColor="text1"/>
          <w:spacing w:val="-10"/>
          <w:szCs w:val="24"/>
          <w:u w:val="single"/>
          <w:lang w:val="it-IT"/>
        </w:rPr>
        <w:t>II. Tự luận (2,5 điểm)</w:t>
      </w:r>
      <w:r w:rsidRPr="00A12C52">
        <w:rPr>
          <w:b/>
          <w:color w:val="000000" w:themeColor="text1"/>
          <w:szCs w:val="24"/>
        </w:rPr>
        <w:t xml:space="preserve">  </w:t>
      </w:r>
    </w:p>
    <w:p w14:paraId="78E32EB7" w14:textId="77777777" w:rsidR="007B66BC" w:rsidRPr="00A12C52" w:rsidRDefault="007B66BC" w:rsidP="00622ECD">
      <w:pPr>
        <w:jc w:val="both"/>
        <w:rPr>
          <w:b/>
          <w:color w:val="000000" w:themeColor="text1"/>
          <w:spacing w:val="-10"/>
          <w:szCs w:val="24"/>
          <w:u w:val="single"/>
          <w:lang w:val="it-IT"/>
        </w:rPr>
      </w:pPr>
    </w:p>
    <w:tbl>
      <w:tblPr>
        <w:tblStyle w:val="LiBang"/>
        <w:tblW w:w="9592" w:type="dxa"/>
        <w:jc w:val="center"/>
        <w:tblLook w:val="04A0" w:firstRow="1" w:lastRow="0" w:firstColumn="1" w:lastColumn="0" w:noHBand="0" w:noVBand="1"/>
      </w:tblPr>
      <w:tblGrid>
        <w:gridCol w:w="1276"/>
        <w:gridCol w:w="1095"/>
        <w:gridCol w:w="6344"/>
        <w:gridCol w:w="877"/>
      </w:tblGrid>
      <w:tr w:rsidR="007B66BC" w:rsidRPr="00A12C52" w14:paraId="180DD9CC" w14:textId="77777777" w:rsidTr="00F4557E">
        <w:trPr>
          <w:jc w:val="center"/>
        </w:trPr>
        <w:tc>
          <w:tcPr>
            <w:tcW w:w="1276" w:type="dxa"/>
          </w:tcPr>
          <w:p w14:paraId="49F4D944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  <w:r w:rsidRPr="00A12C52">
              <w:rPr>
                <w:b/>
                <w:color w:val="000000" w:themeColor="text1"/>
                <w:lang w:val="vi-VN"/>
              </w:rPr>
              <w:t>Câu</w:t>
            </w:r>
          </w:p>
        </w:tc>
        <w:tc>
          <w:tcPr>
            <w:tcW w:w="1095" w:type="dxa"/>
          </w:tcPr>
          <w:p w14:paraId="513FD6DA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A12C52">
              <w:rPr>
                <w:b/>
                <w:color w:val="000000" w:themeColor="text1"/>
              </w:rPr>
              <w:t>Mã đề</w:t>
            </w:r>
            <w:r w:rsidRPr="00A12C52">
              <w:rPr>
                <w:b/>
                <w:color w:val="000000" w:themeColor="text1"/>
                <w:lang w:val="vi-VN"/>
              </w:rPr>
              <w:t xml:space="preserve"> </w:t>
            </w:r>
          </w:p>
        </w:tc>
        <w:tc>
          <w:tcPr>
            <w:tcW w:w="6344" w:type="dxa"/>
          </w:tcPr>
          <w:p w14:paraId="1922382C" w14:textId="77777777" w:rsidR="007B66BC" w:rsidRPr="00A12C52" w:rsidRDefault="007B66BC" w:rsidP="00833EDA">
            <w:pPr>
              <w:pStyle w:val="ThngthngWeb"/>
              <w:spacing w:before="0" w:after="0"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A12C52">
              <w:rPr>
                <w:b/>
                <w:color w:val="000000" w:themeColor="text1"/>
                <w:lang w:val="vi-VN"/>
              </w:rPr>
              <w:t>Nội dung</w:t>
            </w:r>
          </w:p>
        </w:tc>
        <w:tc>
          <w:tcPr>
            <w:tcW w:w="877" w:type="dxa"/>
          </w:tcPr>
          <w:p w14:paraId="50D1B4B1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A12C52">
              <w:rPr>
                <w:b/>
                <w:color w:val="000000" w:themeColor="text1"/>
                <w:lang w:val="vi-VN"/>
              </w:rPr>
              <w:t>Điểm</w:t>
            </w:r>
          </w:p>
        </w:tc>
      </w:tr>
      <w:tr w:rsidR="007B66BC" w:rsidRPr="00A12C52" w14:paraId="71404BF6" w14:textId="77777777" w:rsidTr="00F4557E">
        <w:trPr>
          <w:trHeight w:val="422"/>
          <w:jc w:val="center"/>
        </w:trPr>
        <w:tc>
          <w:tcPr>
            <w:tcW w:w="1276" w:type="dxa"/>
            <w:vMerge w:val="restart"/>
          </w:tcPr>
          <w:p w14:paraId="6669255F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</w:p>
          <w:p w14:paraId="6ACBAB8A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</w:p>
          <w:p w14:paraId="2280BAE8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</w:p>
          <w:p w14:paraId="3F8F0DCE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</w:p>
          <w:p w14:paraId="6E11622A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</w:p>
          <w:p w14:paraId="2BEFC64B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</w:p>
          <w:p w14:paraId="2896E76A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A12C52">
              <w:rPr>
                <w:b/>
                <w:color w:val="000000" w:themeColor="text1"/>
                <w:lang w:val="vi-VN"/>
              </w:rPr>
              <w:t>Câu 1</w:t>
            </w:r>
          </w:p>
          <w:p w14:paraId="4038A1E1" w14:textId="50648CFD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</w:rPr>
            </w:pPr>
            <w:r w:rsidRPr="00A12C52">
              <w:rPr>
                <w:b/>
                <w:color w:val="000000" w:themeColor="text1"/>
                <w:lang w:val="vi-VN"/>
              </w:rPr>
              <w:t>(</w:t>
            </w:r>
            <w:r w:rsidRPr="00A12C52">
              <w:rPr>
                <w:b/>
                <w:color w:val="000000" w:themeColor="text1"/>
              </w:rPr>
              <w:t>1</w:t>
            </w:r>
            <w:r w:rsidR="00F4557E" w:rsidRPr="00A12C52">
              <w:rPr>
                <w:b/>
                <w:color w:val="000000" w:themeColor="text1"/>
              </w:rPr>
              <w:t xml:space="preserve">,0 </w:t>
            </w:r>
            <w:r w:rsidRPr="00A12C52">
              <w:rPr>
                <w:b/>
                <w:color w:val="000000" w:themeColor="text1"/>
              </w:rPr>
              <w:t>đ</w:t>
            </w:r>
            <w:r w:rsidR="00F4557E" w:rsidRPr="00A12C52">
              <w:rPr>
                <w:b/>
                <w:color w:val="000000" w:themeColor="text1"/>
              </w:rPr>
              <w:t>iểm</w:t>
            </w:r>
            <w:r w:rsidRPr="00A12C52">
              <w:rPr>
                <w:b/>
                <w:color w:val="000000" w:themeColor="text1"/>
                <w:lang w:val="vi-VN"/>
              </w:rPr>
              <w:t>)</w:t>
            </w:r>
          </w:p>
        </w:tc>
        <w:tc>
          <w:tcPr>
            <w:tcW w:w="1095" w:type="dxa"/>
          </w:tcPr>
          <w:p w14:paraId="57A6FC72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C2F74BC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039E298A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  <w:r w:rsidRPr="00A12C52">
              <w:rPr>
                <w:rFonts w:cs="Times New Roman"/>
                <w:b/>
                <w:bCs/>
                <w:szCs w:val="24"/>
              </w:rPr>
              <w:t>601,603</w:t>
            </w:r>
          </w:p>
        </w:tc>
        <w:tc>
          <w:tcPr>
            <w:tcW w:w="6344" w:type="dxa"/>
          </w:tcPr>
          <w:p w14:paraId="65AC536B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A12C52">
              <w:rPr>
                <w:b/>
                <w:bCs/>
                <w:i/>
                <w:color w:val="000000" w:themeColor="text1"/>
                <w:szCs w:val="24"/>
              </w:rPr>
              <w:t xml:space="preserve">* </w:t>
            </w:r>
            <w:r w:rsidRPr="00A12C52">
              <w:rPr>
                <w:b/>
                <w:i/>
                <w:color w:val="000000" w:themeColor="text1"/>
                <w:szCs w:val="24"/>
              </w:rPr>
              <w:t>Ý nghĩa lịch sử của khởi nghĩa Lý Bí:</w:t>
            </w:r>
          </w:p>
          <w:p w14:paraId="1F092A3B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Thể hiện tinh thần yêu nước, đấu tranh bất khuất chống giặc ngoại xâm của nhân dân Việt Nam.</w:t>
            </w:r>
          </w:p>
          <w:p w14:paraId="3DA5E4A9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Để lại những bài học kinh nghiệm quý báu về tinh thần kháng chiến kiên trì, cách đánh du kích…</w:t>
            </w:r>
          </w:p>
        </w:tc>
        <w:tc>
          <w:tcPr>
            <w:tcW w:w="877" w:type="dxa"/>
          </w:tcPr>
          <w:p w14:paraId="20420F53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21529428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780A946D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48ED07E4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48549E0E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</w:tc>
      </w:tr>
      <w:tr w:rsidR="007B66BC" w:rsidRPr="00A12C52" w14:paraId="48473C0A" w14:textId="77777777" w:rsidTr="00F4557E">
        <w:trPr>
          <w:trHeight w:val="340"/>
          <w:jc w:val="center"/>
        </w:trPr>
        <w:tc>
          <w:tcPr>
            <w:tcW w:w="1276" w:type="dxa"/>
            <w:vMerge/>
          </w:tcPr>
          <w:p w14:paraId="4AAF0424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095" w:type="dxa"/>
          </w:tcPr>
          <w:p w14:paraId="373EC8F2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7EAFCD05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3959223E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  <w:r w:rsidRPr="00A12C52">
              <w:rPr>
                <w:rFonts w:cs="Times New Roman"/>
                <w:b/>
                <w:bCs/>
                <w:szCs w:val="24"/>
              </w:rPr>
              <w:t>602,604</w:t>
            </w:r>
          </w:p>
        </w:tc>
        <w:tc>
          <w:tcPr>
            <w:tcW w:w="6344" w:type="dxa"/>
          </w:tcPr>
          <w:p w14:paraId="2B836DE1" w14:textId="77777777" w:rsidR="007B66BC" w:rsidRPr="00A12C52" w:rsidRDefault="007B66BC" w:rsidP="00833EDA">
            <w:pPr>
              <w:spacing w:line="276" w:lineRule="auto"/>
              <w:ind w:right="48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A12C52">
              <w:rPr>
                <w:b/>
                <w:bCs/>
                <w:i/>
                <w:color w:val="000000" w:themeColor="text1"/>
                <w:szCs w:val="24"/>
              </w:rPr>
              <w:t xml:space="preserve">* </w:t>
            </w:r>
            <w:r w:rsidRPr="00A12C52">
              <w:rPr>
                <w:b/>
                <w:i/>
                <w:color w:val="000000" w:themeColor="text1"/>
                <w:szCs w:val="24"/>
              </w:rPr>
              <w:t>Ý nghĩa lịch sử của khởi nghĩa Mai Thúc Loan:</w:t>
            </w:r>
          </w:p>
          <w:p w14:paraId="6C1B23E8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Là sự tiếp nối truyền thống đấu tranh kiên cường của người Việt.</w:t>
            </w:r>
          </w:p>
          <w:p w14:paraId="683D6CF2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Cổ vũ trực tiếp cho tinh thần đấu tranh giành độc lập hoàn toàn của người Việt đầu thế kỉ X.</w:t>
            </w:r>
          </w:p>
        </w:tc>
        <w:tc>
          <w:tcPr>
            <w:tcW w:w="877" w:type="dxa"/>
          </w:tcPr>
          <w:p w14:paraId="17896EE3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0E6FAE52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6D7F2793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421E1D8D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18607A79" w14:textId="77777777" w:rsidR="007B66BC" w:rsidRPr="00A12C52" w:rsidRDefault="007B66BC" w:rsidP="00833EDA">
            <w:pPr>
              <w:spacing w:line="276" w:lineRule="auto"/>
              <w:jc w:val="center"/>
              <w:rPr>
                <w:bCs/>
                <w:color w:val="000000" w:themeColor="text1"/>
                <w:szCs w:val="24"/>
                <w:lang w:val="vi-VN"/>
              </w:rPr>
            </w:pPr>
          </w:p>
        </w:tc>
      </w:tr>
      <w:tr w:rsidR="007B66BC" w:rsidRPr="00A12C52" w14:paraId="098F36A3" w14:textId="77777777" w:rsidTr="00F4557E">
        <w:trPr>
          <w:trHeight w:val="380"/>
          <w:jc w:val="center"/>
        </w:trPr>
        <w:tc>
          <w:tcPr>
            <w:tcW w:w="1276" w:type="dxa"/>
            <w:vMerge/>
          </w:tcPr>
          <w:p w14:paraId="6FD71B6E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095" w:type="dxa"/>
          </w:tcPr>
          <w:p w14:paraId="2A4435F6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15D6E088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</w:p>
          <w:p w14:paraId="6F7083CA" w14:textId="77777777" w:rsidR="007B66BC" w:rsidRPr="00A12C52" w:rsidRDefault="007B66BC" w:rsidP="00833EDA">
            <w:pPr>
              <w:pStyle w:val="oancuaDanhsach"/>
              <w:spacing w:after="0" w:line="276" w:lineRule="auto"/>
              <w:ind w:left="0"/>
              <w:jc w:val="both"/>
              <w:rPr>
                <w:rFonts w:cs="Times New Roman"/>
                <w:b/>
                <w:bCs/>
                <w:szCs w:val="24"/>
              </w:rPr>
            </w:pPr>
            <w:r w:rsidRPr="00A12C52">
              <w:rPr>
                <w:rFonts w:cs="Times New Roman"/>
                <w:b/>
                <w:bCs/>
                <w:szCs w:val="24"/>
              </w:rPr>
              <w:t>Dự phòng</w:t>
            </w:r>
          </w:p>
        </w:tc>
        <w:tc>
          <w:tcPr>
            <w:tcW w:w="6344" w:type="dxa"/>
          </w:tcPr>
          <w:p w14:paraId="4A7CDA0A" w14:textId="77777777" w:rsidR="007B66BC" w:rsidRPr="00A12C52" w:rsidRDefault="007B66BC" w:rsidP="00833EDA">
            <w:pPr>
              <w:spacing w:line="276" w:lineRule="auto"/>
              <w:ind w:right="48"/>
              <w:jc w:val="both"/>
              <w:rPr>
                <w:b/>
                <w:i/>
                <w:color w:val="000000" w:themeColor="text1"/>
                <w:szCs w:val="24"/>
              </w:rPr>
            </w:pPr>
            <w:r w:rsidRPr="00A12C52">
              <w:rPr>
                <w:b/>
                <w:bCs/>
                <w:i/>
                <w:color w:val="000000" w:themeColor="text1"/>
                <w:szCs w:val="24"/>
              </w:rPr>
              <w:t xml:space="preserve">* </w:t>
            </w:r>
            <w:r w:rsidRPr="00A12C52">
              <w:rPr>
                <w:b/>
                <w:i/>
                <w:color w:val="000000" w:themeColor="text1"/>
                <w:szCs w:val="24"/>
              </w:rPr>
              <w:t>Ý nghĩa lịch sử của khởi nghĩa Phùng Hưng:</w:t>
            </w:r>
          </w:p>
          <w:p w14:paraId="32C57CA3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Là sự tiếp nối truyền thống đấu tranh kiên cường của người Việt.</w:t>
            </w:r>
          </w:p>
          <w:p w14:paraId="5D4B4C3C" w14:textId="77777777" w:rsidR="007B66BC" w:rsidRPr="00A12C52" w:rsidRDefault="007B66BC" w:rsidP="00833EDA">
            <w:pPr>
              <w:spacing w:line="276" w:lineRule="auto"/>
              <w:ind w:left="48" w:right="48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Cổ vũ trực tiếp cho tinh thần đấu tranh giành độc lập hoàn toàn của người Việt đầu thế kỉ X.</w:t>
            </w:r>
          </w:p>
        </w:tc>
        <w:tc>
          <w:tcPr>
            <w:tcW w:w="877" w:type="dxa"/>
          </w:tcPr>
          <w:p w14:paraId="2CB87D87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3CB474D1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71F2486B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76D1308C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5240587B" w14:textId="77777777" w:rsidR="007B66BC" w:rsidRPr="00A12C52" w:rsidRDefault="007B66BC" w:rsidP="00833EDA">
            <w:pPr>
              <w:spacing w:line="276" w:lineRule="auto"/>
              <w:rPr>
                <w:bCs/>
                <w:color w:val="000000" w:themeColor="text1"/>
                <w:szCs w:val="24"/>
                <w:lang w:val="vi-VN"/>
              </w:rPr>
            </w:pPr>
          </w:p>
        </w:tc>
      </w:tr>
      <w:tr w:rsidR="007B66BC" w:rsidRPr="00A12C52" w14:paraId="52541324" w14:textId="77777777" w:rsidTr="00F4557E">
        <w:trPr>
          <w:jc w:val="center"/>
        </w:trPr>
        <w:tc>
          <w:tcPr>
            <w:tcW w:w="1276" w:type="dxa"/>
          </w:tcPr>
          <w:p w14:paraId="562FB76C" w14:textId="77777777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A12C52">
              <w:rPr>
                <w:b/>
                <w:color w:val="000000" w:themeColor="text1"/>
                <w:lang w:val="vi-VN"/>
              </w:rPr>
              <w:t>Câu 2</w:t>
            </w:r>
          </w:p>
          <w:p w14:paraId="7F9C8A84" w14:textId="73C1C231" w:rsidR="007B66BC" w:rsidRPr="00A12C52" w:rsidRDefault="007B66BC" w:rsidP="00833EDA">
            <w:pPr>
              <w:pStyle w:val="ThngthngWeb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A12C52">
              <w:rPr>
                <w:b/>
                <w:color w:val="000000" w:themeColor="text1"/>
                <w:lang w:val="vi-VN"/>
              </w:rPr>
              <w:t>(</w:t>
            </w:r>
            <w:r w:rsidRPr="00A12C52">
              <w:rPr>
                <w:b/>
                <w:color w:val="000000" w:themeColor="text1"/>
              </w:rPr>
              <w:t>1,5</w:t>
            </w:r>
            <w:r w:rsidR="00F4557E" w:rsidRPr="00A12C52">
              <w:rPr>
                <w:b/>
                <w:color w:val="000000" w:themeColor="text1"/>
              </w:rPr>
              <w:t xml:space="preserve"> </w:t>
            </w:r>
            <w:r w:rsidRPr="00A12C52">
              <w:rPr>
                <w:b/>
                <w:color w:val="000000" w:themeColor="text1"/>
                <w:lang w:val="vi-VN"/>
              </w:rPr>
              <w:t>đ</w:t>
            </w:r>
            <w:r w:rsidR="00F4557E" w:rsidRPr="00A12C52">
              <w:rPr>
                <w:b/>
                <w:color w:val="000000" w:themeColor="text1"/>
              </w:rPr>
              <w:t>iểm</w:t>
            </w:r>
            <w:r w:rsidRPr="00A12C52">
              <w:rPr>
                <w:b/>
                <w:color w:val="000000" w:themeColor="text1"/>
                <w:lang w:val="vi-VN"/>
              </w:rPr>
              <w:t>)</w:t>
            </w:r>
          </w:p>
        </w:tc>
        <w:tc>
          <w:tcPr>
            <w:tcW w:w="1095" w:type="dxa"/>
          </w:tcPr>
          <w:p w14:paraId="337AD374" w14:textId="77777777" w:rsidR="007B66BC" w:rsidRPr="00A12C52" w:rsidRDefault="007B66BC" w:rsidP="00833EDA">
            <w:pPr>
              <w:spacing w:line="276" w:lineRule="auto"/>
              <w:jc w:val="both"/>
              <w:rPr>
                <w:b/>
                <w:bCs/>
                <w:szCs w:val="24"/>
              </w:rPr>
            </w:pPr>
          </w:p>
          <w:p w14:paraId="0A0ED964" w14:textId="77777777" w:rsidR="007B66BC" w:rsidRPr="00A12C52" w:rsidRDefault="007B66BC" w:rsidP="00833EDA">
            <w:pPr>
              <w:spacing w:line="276" w:lineRule="auto"/>
              <w:jc w:val="both"/>
              <w:rPr>
                <w:b/>
                <w:bCs/>
                <w:szCs w:val="24"/>
              </w:rPr>
            </w:pPr>
            <w:r w:rsidRPr="00A12C52">
              <w:rPr>
                <w:b/>
                <w:bCs/>
                <w:szCs w:val="24"/>
              </w:rPr>
              <w:t>601,603, 602,604</w:t>
            </w:r>
          </w:p>
          <w:p w14:paraId="76B69968" w14:textId="77777777" w:rsidR="007B66BC" w:rsidRPr="00A12C52" w:rsidRDefault="007B66BC" w:rsidP="00833EDA">
            <w:pPr>
              <w:spacing w:line="276" w:lineRule="auto"/>
              <w:jc w:val="both"/>
              <w:rPr>
                <w:b/>
                <w:szCs w:val="24"/>
                <w:lang w:val="pt-BR"/>
              </w:rPr>
            </w:pPr>
            <w:r w:rsidRPr="00A12C52">
              <w:rPr>
                <w:b/>
                <w:bCs/>
                <w:szCs w:val="24"/>
              </w:rPr>
              <w:t>Dự phòng</w:t>
            </w:r>
          </w:p>
        </w:tc>
        <w:tc>
          <w:tcPr>
            <w:tcW w:w="6344" w:type="dxa"/>
          </w:tcPr>
          <w:p w14:paraId="562820F1" w14:textId="77777777" w:rsidR="007B66BC" w:rsidRPr="00A12C52" w:rsidRDefault="007B66BC" w:rsidP="00833EDA">
            <w:pPr>
              <w:shd w:val="clear" w:color="auto" w:fill="FFFFFF"/>
              <w:spacing w:line="276" w:lineRule="auto"/>
              <w:jc w:val="both"/>
              <w:rPr>
                <w:i/>
                <w:color w:val="000000" w:themeColor="text1"/>
                <w:szCs w:val="24"/>
              </w:rPr>
            </w:pPr>
            <w:r w:rsidRPr="00A12C52">
              <w:rPr>
                <w:b/>
                <w:bCs/>
                <w:i/>
                <w:color w:val="000000" w:themeColor="text1"/>
                <w:szCs w:val="24"/>
              </w:rPr>
              <w:t>* Hơn 1000 năm đấu tranh giành độc lập, tổ tiên để lại cho chúng ta:</w:t>
            </w:r>
          </w:p>
          <w:p w14:paraId="5C84A89F" w14:textId="77777777" w:rsidR="007B66BC" w:rsidRPr="00A12C52" w:rsidRDefault="007B66BC" w:rsidP="00833EDA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Lòng yêu nước, tinh thần đấu tranh bền bỉ vì độc lập của đất nước.</w:t>
            </w:r>
          </w:p>
          <w:p w14:paraId="6845CB41" w14:textId="77777777" w:rsidR="007B66BC" w:rsidRPr="00A12C52" w:rsidRDefault="007B66BC" w:rsidP="00833EDA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- Ý thức vươn lên, bảo vệ nền văn hóa dân tộc.</w:t>
            </w:r>
          </w:p>
          <w:p w14:paraId="5893613E" w14:textId="77777777" w:rsidR="007B66BC" w:rsidRPr="00A12C52" w:rsidRDefault="007B66BC" w:rsidP="00833EDA">
            <w:pPr>
              <w:spacing w:line="276" w:lineRule="auto"/>
              <w:ind w:right="48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 w:rsidRPr="00A12C52">
              <w:rPr>
                <w:b/>
                <w:bCs/>
                <w:i/>
                <w:color w:val="000000" w:themeColor="text1"/>
                <w:szCs w:val="24"/>
              </w:rPr>
              <w:t>* Liên hệ bản thân:</w:t>
            </w:r>
            <w:r w:rsidRPr="00A12C52">
              <w:rPr>
                <w:color w:val="000000" w:themeColor="text1"/>
                <w:szCs w:val="24"/>
                <w:shd w:val="clear" w:color="auto" w:fill="FFFFFF"/>
              </w:rPr>
              <w:t xml:space="preserve"> Học sinh trả lời được một trong các ý sau:</w:t>
            </w:r>
          </w:p>
          <w:p w14:paraId="29065F31" w14:textId="77777777" w:rsidR="007B66BC" w:rsidRPr="00A12C52" w:rsidRDefault="007B66BC" w:rsidP="00833EDA">
            <w:pPr>
              <w:spacing w:line="276" w:lineRule="auto"/>
              <w:ind w:right="48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 w:rsidRPr="00A12C52">
              <w:rPr>
                <w:color w:val="000000" w:themeColor="text1"/>
                <w:szCs w:val="24"/>
                <w:shd w:val="clear" w:color="auto" w:fill="FFFFFF"/>
              </w:rPr>
              <w:t xml:space="preserve">- Học thật tốt để biết được lịch sử dân tộc, trở thành người có ích cho đất nước sau này. </w:t>
            </w:r>
          </w:p>
          <w:p w14:paraId="747EA234" w14:textId="77777777" w:rsidR="007B66BC" w:rsidRPr="00A12C52" w:rsidRDefault="007B66BC" w:rsidP="00833EDA">
            <w:pPr>
              <w:spacing w:line="276" w:lineRule="auto"/>
              <w:ind w:right="48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 w:rsidRPr="00A12C52">
              <w:rPr>
                <w:color w:val="000000" w:themeColor="text1"/>
                <w:szCs w:val="24"/>
                <w:shd w:val="clear" w:color="auto" w:fill="FFFFFF"/>
              </w:rPr>
              <w:t>- Tuyên truyền bảo vệ và phát huy những giá trị văn hoá mà ông cha ta đã dày công xây dựng.</w:t>
            </w:r>
          </w:p>
          <w:p w14:paraId="3921A911" w14:textId="77777777" w:rsidR="007B66BC" w:rsidRPr="00A12C52" w:rsidRDefault="007B66BC" w:rsidP="00833EDA">
            <w:pPr>
              <w:spacing w:line="276" w:lineRule="auto"/>
              <w:ind w:right="48"/>
              <w:jc w:val="both"/>
              <w:rPr>
                <w:i/>
                <w:color w:val="000000" w:themeColor="text1"/>
                <w:szCs w:val="24"/>
                <w:shd w:val="clear" w:color="auto" w:fill="FFFFFF"/>
              </w:rPr>
            </w:pPr>
            <w:r w:rsidRPr="00A12C52">
              <w:rPr>
                <w:rFonts w:eastAsia="Calibri"/>
                <w:i/>
                <w:szCs w:val="24"/>
              </w:rPr>
              <w:t>(Nếu HS đưa các ý khác phù hợp vẫn cho điểm tối đa)</w:t>
            </w:r>
          </w:p>
        </w:tc>
        <w:tc>
          <w:tcPr>
            <w:tcW w:w="877" w:type="dxa"/>
          </w:tcPr>
          <w:p w14:paraId="5B5FB489" w14:textId="77777777" w:rsidR="007B66BC" w:rsidRPr="00A12C52" w:rsidRDefault="007B66BC" w:rsidP="00833EDA">
            <w:pPr>
              <w:spacing w:line="276" w:lineRule="auto"/>
              <w:rPr>
                <w:color w:val="000000" w:themeColor="text1"/>
                <w:szCs w:val="24"/>
              </w:rPr>
            </w:pPr>
          </w:p>
          <w:p w14:paraId="019DD0ED" w14:textId="77777777" w:rsidR="007B66BC" w:rsidRPr="00A12C52" w:rsidRDefault="007B66BC" w:rsidP="00833EDA">
            <w:pPr>
              <w:spacing w:line="276" w:lineRule="auto"/>
              <w:rPr>
                <w:color w:val="000000" w:themeColor="text1"/>
                <w:szCs w:val="24"/>
              </w:rPr>
            </w:pPr>
          </w:p>
          <w:p w14:paraId="1E64CFD1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1C8555DA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</w:p>
          <w:p w14:paraId="423B51C4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78BCABEC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</w:rPr>
            </w:pPr>
            <w:r w:rsidRPr="00A12C52">
              <w:rPr>
                <w:color w:val="000000" w:themeColor="text1"/>
                <w:szCs w:val="24"/>
              </w:rPr>
              <w:t>0,5</w:t>
            </w:r>
          </w:p>
          <w:p w14:paraId="791C6B7A" w14:textId="77777777" w:rsidR="007B66BC" w:rsidRPr="00A12C52" w:rsidRDefault="007B66BC" w:rsidP="00833EDA">
            <w:pPr>
              <w:spacing w:line="276" w:lineRule="auto"/>
              <w:jc w:val="center"/>
              <w:rPr>
                <w:color w:val="000000" w:themeColor="text1"/>
                <w:szCs w:val="24"/>
                <w:lang w:val="vi-VN"/>
              </w:rPr>
            </w:pPr>
          </w:p>
        </w:tc>
      </w:tr>
    </w:tbl>
    <w:p w14:paraId="6D3BEEF3" w14:textId="23B18D59" w:rsidR="00C73E64" w:rsidRPr="00A12C52" w:rsidRDefault="00C73E64">
      <w:pPr>
        <w:widowControl/>
        <w:spacing w:after="160" w:line="259" w:lineRule="auto"/>
        <w:rPr>
          <w:b/>
          <w:szCs w:val="24"/>
        </w:rPr>
      </w:pPr>
    </w:p>
    <w:p w14:paraId="1F66A2F8" w14:textId="5C881FE1" w:rsidR="00EC7CEB" w:rsidRPr="00A12C52" w:rsidRDefault="00EC7CEB" w:rsidP="00833EDA">
      <w:pPr>
        <w:spacing w:line="276" w:lineRule="auto"/>
        <w:jc w:val="center"/>
        <w:rPr>
          <w:b/>
          <w:szCs w:val="24"/>
        </w:rPr>
      </w:pPr>
      <w:r w:rsidRPr="00A12C52">
        <w:rPr>
          <w:b/>
          <w:szCs w:val="24"/>
        </w:rPr>
        <w:lastRenderedPageBreak/>
        <w:t>B. PHÂN MÔN ĐỊA LÍ</w:t>
      </w:r>
    </w:p>
    <w:p w14:paraId="3F86D9F6" w14:textId="2DF949F4" w:rsidR="00EC7CEB" w:rsidRPr="00A12C52" w:rsidRDefault="00EC7CEB" w:rsidP="00833EDA">
      <w:pPr>
        <w:spacing w:line="276" w:lineRule="auto"/>
        <w:jc w:val="both"/>
        <w:rPr>
          <w:b/>
          <w:szCs w:val="24"/>
          <w:u w:val="single"/>
          <w:lang w:val="vi"/>
        </w:rPr>
      </w:pPr>
      <w:r w:rsidRPr="00A12C52">
        <w:rPr>
          <w:b/>
          <w:szCs w:val="24"/>
          <w:u w:val="single"/>
          <w:lang w:val="vi"/>
        </w:rPr>
        <w:t>I. T</w:t>
      </w:r>
      <w:r w:rsidRPr="00A12C52">
        <w:rPr>
          <w:b/>
          <w:szCs w:val="24"/>
          <w:u w:val="single"/>
        </w:rPr>
        <w:t>rắc nghiệm</w:t>
      </w:r>
      <w:r w:rsidRPr="00A12C52">
        <w:rPr>
          <w:b/>
          <w:szCs w:val="24"/>
          <w:u w:val="single"/>
          <w:lang w:val="vi"/>
        </w:rPr>
        <w:t xml:space="preserve"> (</w:t>
      </w:r>
      <w:r w:rsidRPr="00A12C52">
        <w:rPr>
          <w:b/>
          <w:szCs w:val="24"/>
          <w:u w:val="single"/>
          <w:lang w:val="vi-VN"/>
        </w:rPr>
        <w:t>2</w:t>
      </w:r>
      <w:r w:rsidR="00F4557E" w:rsidRPr="00A12C52">
        <w:rPr>
          <w:b/>
          <w:szCs w:val="24"/>
          <w:u w:val="single"/>
        </w:rPr>
        <w:t>,</w:t>
      </w:r>
      <w:r w:rsidRPr="00A12C52">
        <w:rPr>
          <w:b/>
          <w:szCs w:val="24"/>
          <w:u w:val="single"/>
          <w:lang w:val="vi"/>
        </w:rPr>
        <w:t>5 điểm).</w:t>
      </w:r>
      <w:r w:rsidRPr="00A12C52">
        <w:rPr>
          <w:b/>
          <w:szCs w:val="24"/>
          <w:lang w:val="vi"/>
        </w:rPr>
        <w:t xml:space="preserve"> </w:t>
      </w:r>
      <w:r w:rsidRPr="00A12C52">
        <w:rPr>
          <w:rFonts w:eastAsia="Calibri"/>
          <w:b/>
          <w:i/>
          <w:szCs w:val="24"/>
        </w:rPr>
        <w:t>Mỗi câu trả lời đúng được 0,25 điểm.</w:t>
      </w:r>
    </w:p>
    <w:p w14:paraId="3364925A" w14:textId="77777777" w:rsidR="00EC7CEB" w:rsidRPr="00A12C52" w:rsidRDefault="00EC7CEB" w:rsidP="00833EDA">
      <w:pPr>
        <w:spacing w:line="276" w:lineRule="auto"/>
        <w:jc w:val="center"/>
        <w:rPr>
          <w:rFonts w:eastAsia="Calibri"/>
          <w:b/>
          <w:i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275"/>
        <w:gridCol w:w="1276"/>
        <w:gridCol w:w="1276"/>
        <w:gridCol w:w="1275"/>
        <w:gridCol w:w="1275"/>
      </w:tblGrid>
      <w:tr w:rsidR="00EC7CEB" w:rsidRPr="00A12C52" w14:paraId="110E9562" w14:textId="77777777" w:rsidTr="007121D5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vAlign w:val="center"/>
            <w:hideMark/>
          </w:tcPr>
          <w:p w14:paraId="344F5452" w14:textId="77777777" w:rsidR="00EC7CEB" w:rsidRPr="00A12C52" w:rsidRDefault="00EC7CEB" w:rsidP="00833EDA">
            <w:pPr>
              <w:spacing w:line="276" w:lineRule="auto"/>
              <w:jc w:val="right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Mã đề</w:t>
            </w:r>
          </w:p>
          <w:p w14:paraId="6262AE85" w14:textId="77777777" w:rsidR="00EC7CEB" w:rsidRPr="00A12C52" w:rsidRDefault="00EC7CEB" w:rsidP="00833EDA">
            <w:pPr>
              <w:spacing w:line="276" w:lineRule="auto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E1142" w14:textId="77777777" w:rsidR="00EC7CEB" w:rsidRPr="00A12C52" w:rsidRDefault="00EC7CEB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ĐL601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9153A" w14:textId="77777777" w:rsidR="00EC7CEB" w:rsidRPr="00A12C52" w:rsidRDefault="00EC7CEB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ĐL602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01C7A" w14:textId="77777777" w:rsidR="00EC7CEB" w:rsidRPr="00A12C52" w:rsidRDefault="00622ECD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ĐL</w:t>
            </w:r>
            <w:r w:rsidR="00EC7CEB" w:rsidRPr="00A12C52">
              <w:rPr>
                <w:rFonts w:eastAsia="Calibri"/>
                <w:b/>
                <w:szCs w:val="24"/>
              </w:rPr>
              <w:t>603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135F5" w14:textId="77777777" w:rsidR="00EC7CEB" w:rsidRPr="00A12C52" w:rsidRDefault="00622ECD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ĐL</w:t>
            </w:r>
            <w:r w:rsidR="00EC7CEB" w:rsidRPr="00A12C52">
              <w:rPr>
                <w:rFonts w:eastAsia="Calibri"/>
                <w:b/>
                <w:szCs w:val="24"/>
              </w:rPr>
              <w:t>604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FD657" w14:textId="77777777" w:rsidR="00EC7CEB" w:rsidRPr="00A12C52" w:rsidRDefault="00EC7CEB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Dự phòng</w:t>
            </w:r>
          </w:p>
        </w:tc>
      </w:tr>
      <w:tr w:rsidR="0022745A" w:rsidRPr="00A12C52" w14:paraId="66A6ACEB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598E8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7E0FC" w14:textId="29AE7ECB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F022E" w14:textId="2642EBE5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3885C" w14:textId="70606D5E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30FC3" w14:textId="246C7652" w:rsidR="0022745A" w:rsidRPr="00A12C52" w:rsidRDefault="008B5B79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05341" w14:textId="2EC30D34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</w:tr>
      <w:tr w:rsidR="0022745A" w:rsidRPr="00A12C52" w14:paraId="6F820136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49814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AEF8A" w14:textId="374B9E04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4446C" w14:textId="6AF9C822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19B0E" w14:textId="0B7FA189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64E4B" w14:textId="3A64CEE0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65470" w14:textId="0BDE43E2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</w:tr>
      <w:tr w:rsidR="0022745A" w:rsidRPr="00A12C52" w14:paraId="07829BC7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55B1E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57A52" w14:textId="1FB0521A" w:rsidR="0022745A" w:rsidRPr="00A12C52" w:rsidRDefault="008B5B79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26F42" w14:textId="5401A451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31E27" w14:textId="5E09AA11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89C94" w14:textId="33CE2492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BAE82" w14:textId="6491513A" w:rsidR="0022745A" w:rsidRPr="00A12C52" w:rsidRDefault="008B5B79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szCs w:val="24"/>
              </w:rPr>
              <w:t>A</w:t>
            </w:r>
          </w:p>
        </w:tc>
      </w:tr>
      <w:tr w:rsidR="0022745A" w:rsidRPr="00A12C52" w14:paraId="5AE0F6F6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EE029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A4795" w14:textId="065DB914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8EBEF" w14:textId="23DB7CBC" w:rsidR="0022745A" w:rsidRPr="00A12C52" w:rsidRDefault="008B5B79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FEA45" w14:textId="7C0CBA59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B269F" w14:textId="0F55E2FE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5552A" w14:textId="4B3F7F6B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</w:tr>
      <w:tr w:rsidR="0022745A" w:rsidRPr="00A12C52" w14:paraId="15DB6A4A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F18E2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A3D96" w14:textId="6CF1EB16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99922" w14:textId="17D48968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46792" w14:textId="4FA80929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62B0E" w14:textId="7C745470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E687D" w14:textId="5E08124C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22745A" w:rsidRPr="00A12C52" w14:paraId="3B5D1C47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95B6C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4FD1A" w14:textId="15D85822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E9122" w14:textId="27B9C52E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29228" w14:textId="1CCE2B5D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DC2FB" w14:textId="2C62445C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DBE60" w14:textId="76B2D30F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22745A" w:rsidRPr="00A12C52" w14:paraId="404399DE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29A7E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DD7A6" w14:textId="50E55264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6C928" w14:textId="08969F6C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FD2CF" w14:textId="156EA497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7096C" w14:textId="50ACEABA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12CE2" w14:textId="4557E467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22745A" w:rsidRPr="00A12C52" w14:paraId="12D7154F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2A33A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CD025" w14:textId="14B5D26A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A00D2" w14:textId="1E55F51E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E48E9" w14:textId="62A933BF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FFD92" w14:textId="10331AE7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F853C" w14:textId="57E22A4B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</w:tr>
      <w:tr w:rsidR="0022745A" w:rsidRPr="00A12C52" w14:paraId="11D4899F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92840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A1410" w14:textId="139BD4B5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08A79" w14:textId="5C3BCD7D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D0393" w14:textId="7D4714EA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EDA0B" w14:textId="2AFA536A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FC850" w14:textId="1A7D6826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</w:tr>
      <w:tr w:rsidR="0022745A" w:rsidRPr="00A12C52" w14:paraId="7080DDAE" w14:textId="77777777" w:rsidTr="00C73E64">
        <w:trPr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04319" w14:textId="77777777" w:rsidR="0022745A" w:rsidRPr="00A12C52" w:rsidRDefault="0022745A" w:rsidP="00833EDA">
            <w:pPr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AE19D" w14:textId="605ECD77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DFB1B" w14:textId="2FFD44C5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7280E" w14:textId="42A43E15" w:rsidR="0022745A" w:rsidRPr="00A12C52" w:rsidRDefault="008B5B79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szCs w:val="24"/>
              </w:rPr>
              <w:t>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88B8F" w14:textId="24F4B922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ECB0F" w14:textId="581138AB" w:rsidR="0022745A" w:rsidRPr="00A12C52" w:rsidRDefault="0022745A" w:rsidP="00833EDA">
            <w:pPr>
              <w:spacing w:line="276" w:lineRule="auto"/>
              <w:jc w:val="center"/>
              <w:rPr>
                <w:szCs w:val="24"/>
              </w:rPr>
            </w:pPr>
            <w:r w:rsidRPr="00A12C52">
              <w:rPr>
                <w:color w:val="000000"/>
                <w:szCs w:val="24"/>
              </w:rPr>
              <w:t>C</w:t>
            </w:r>
          </w:p>
        </w:tc>
      </w:tr>
    </w:tbl>
    <w:p w14:paraId="1AC5573F" w14:textId="77777777" w:rsidR="00EC7CEB" w:rsidRPr="00A12C52" w:rsidRDefault="00EC7CEB" w:rsidP="00833EDA">
      <w:pPr>
        <w:spacing w:line="276" w:lineRule="auto"/>
        <w:jc w:val="both"/>
        <w:rPr>
          <w:b/>
          <w:spacing w:val="-10"/>
          <w:szCs w:val="24"/>
          <w:u w:val="single"/>
          <w:lang w:val="it-IT"/>
        </w:rPr>
      </w:pPr>
      <w:r w:rsidRPr="00A12C52">
        <w:rPr>
          <w:b/>
          <w:spacing w:val="-10"/>
          <w:szCs w:val="24"/>
          <w:u w:val="single"/>
          <w:lang w:val="it-IT"/>
        </w:rPr>
        <w:t>II. Tự luận (2,5 điểm)</w:t>
      </w:r>
    </w:p>
    <w:p w14:paraId="1FB0C941" w14:textId="77777777" w:rsidR="00EC7CEB" w:rsidRPr="00A12C52" w:rsidRDefault="00EC7CEB" w:rsidP="00833EDA">
      <w:pPr>
        <w:spacing w:line="276" w:lineRule="auto"/>
        <w:jc w:val="both"/>
        <w:rPr>
          <w:b/>
          <w:szCs w:val="24"/>
        </w:rPr>
      </w:pPr>
      <w:r w:rsidRPr="00A12C52">
        <w:rPr>
          <w:b/>
          <w:szCs w:val="24"/>
        </w:rPr>
        <w:t xml:space="preserve"> Mã đề </w:t>
      </w:r>
      <w:r w:rsidR="00A05ADD" w:rsidRPr="00A12C52">
        <w:rPr>
          <w:b/>
          <w:szCs w:val="24"/>
        </w:rPr>
        <w:t>ĐL</w:t>
      </w:r>
      <w:r w:rsidRPr="00A12C52">
        <w:rPr>
          <w:b/>
          <w:szCs w:val="24"/>
        </w:rPr>
        <w:t>601</w:t>
      </w:r>
      <w:r w:rsidR="00877B13" w:rsidRPr="00A12C52">
        <w:rPr>
          <w:b/>
          <w:szCs w:val="24"/>
        </w:rPr>
        <w:t xml:space="preserve">, </w:t>
      </w:r>
      <w:r w:rsidR="00A05ADD" w:rsidRPr="00A12C52">
        <w:rPr>
          <w:b/>
          <w:szCs w:val="24"/>
        </w:rPr>
        <w:t>ĐL</w:t>
      </w:r>
      <w:r w:rsidR="00877B13" w:rsidRPr="00A12C52">
        <w:rPr>
          <w:b/>
          <w:szCs w:val="24"/>
        </w:rPr>
        <w:t xml:space="preserve">602, </w:t>
      </w:r>
      <w:r w:rsidR="00A05ADD" w:rsidRPr="00A12C52">
        <w:rPr>
          <w:b/>
          <w:szCs w:val="24"/>
        </w:rPr>
        <w:t>ĐL</w:t>
      </w:r>
      <w:r w:rsidR="00877B13" w:rsidRPr="00A12C52">
        <w:rPr>
          <w:b/>
          <w:szCs w:val="24"/>
        </w:rPr>
        <w:t xml:space="preserve">603, </w:t>
      </w:r>
      <w:r w:rsidR="00A05ADD" w:rsidRPr="00A12C52">
        <w:rPr>
          <w:b/>
          <w:szCs w:val="24"/>
        </w:rPr>
        <w:t>ĐL</w:t>
      </w:r>
      <w:r w:rsidR="00877B13" w:rsidRPr="00A12C52">
        <w:rPr>
          <w:b/>
          <w:szCs w:val="24"/>
        </w:rPr>
        <w:t>604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692"/>
        <w:gridCol w:w="1276"/>
      </w:tblGrid>
      <w:tr w:rsidR="00EC7CEB" w:rsidRPr="00A12C52" w14:paraId="59AE0154" w14:textId="77777777" w:rsidTr="005E6014">
        <w:tc>
          <w:tcPr>
            <w:tcW w:w="1530" w:type="dxa"/>
          </w:tcPr>
          <w:p w14:paraId="5C259362" w14:textId="77777777" w:rsidR="00EC7CEB" w:rsidRPr="00A12C52" w:rsidRDefault="00EC7CEB" w:rsidP="00833EDA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Câu</w:t>
            </w:r>
          </w:p>
        </w:tc>
        <w:tc>
          <w:tcPr>
            <w:tcW w:w="6692" w:type="dxa"/>
          </w:tcPr>
          <w:p w14:paraId="28940F76" w14:textId="77777777" w:rsidR="00EC7CEB" w:rsidRPr="00A12C52" w:rsidRDefault="00EC7CEB" w:rsidP="00833EDA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Nội dung</w:t>
            </w:r>
          </w:p>
        </w:tc>
        <w:tc>
          <w:tcPr>
            <w:tcW w:w="1276" w:type="dxa"/>
          </w:tcPr>
          <w:p w14:paraId="5321FB2E" w14:textId="77777777" w:rsidR="00EC7CEB" w:rsidRPr="00A12C52" w:rsidRDefault="00EC7CEB" w:rsidP="00833EDA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Biểu</w:t>
            </w:r>
            <w:r w:rsidRPr="00A12C52">
              <w:rPr>
                <w:b/>
                <w:szCs w:val="24"/>
                <w:lang w:val="vi-VN"/>
              </w:rPr>
              <w:t xml:space="preserve"> điểm</w:t>
            </w:r>
          </w:p>
        </w:tc>
      </w:tr>
      <w:tr w:rsidR="00EC7CEB" w:rsidRPr="00A12C52" w14:paraId="2C582554" w14:textId="77777777" w:rsidTr="005E6014">
        <w:trPr>
          <w:trHeight w:val="1241"/>
        </w:trPr>
        <w:tc>
          <w:tcPr>
            <w:tcW w:w="1530" w:type="dxa"/>
          </w:tcPr>
          <w:p w14:paraId="0375E9C2" w14:textId="77777777" w:rsidR="00EC7CEB" w:rsidRPr="00A12C52" w:rsidRDefault="00EC7CEB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Câu </w:t>
            </w:r>
            <w:r w:rsidRPr="00A12C52">
              <w:rPr>
                <w:b/>
                <w:szCs w:val="24"/>
                <w:lang w:val="vi-VN"/>
              </w:rPr>
              <w:t>1</w:t>
            </w:r>
          </w:p>
          <w:p w14:paraId="5D955CB7" w14:textId="77777777" w:rsidR="00EC7CEB" w:rsidRPr="00A12C52" w:rsidRDefault="00EC7CEB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(1,0 điểm)</w:t>
            </w:r>
          </w:p>
        </w:tc>
        <w:tc>
          <w:tcPr>
            <w:tcW w:w="6692" w:type="dxa"/>
          </w:tcPr>
          <w:p w14:paraId="53ECB84F" w14:textId="16AB9B3F" w:rsidR="0022745A" w:rsidRPr="00A12C52" w:rsidRDefault="00375701" w:rsidP="00833EDA">
            <w:pPr>
              <w:spacing w:line="276" w:lineRule="auto"/>
              <w:ind w:left="48" w:right="48"/>
              <w:jc w:val="both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A12C52">
              <w:rPr>
                <w:rFonts w:eastAsia="Times New Roman"/>
                <w:b/>
                <w:bCs/>
                <w:i/>
                <w:iCs/>
                <w:szCs w:val="24"/>
              </w:rPr>
              <w:t xml:space="preserve">* </w:t>
            </w:r>
            <w:r w:rsidR="0022745A" w:rsidRPr="00A12C52">
              <w:rPr>
                <w:rFonts w:eastAsia="Times New Roman"/>
                <w:b/>
                <w:bCs/>
                <w:i/>
                <w:iCs/>
                <w:szCs w:val="24"/>
              </w:rPr>
              <w:t xml:space="preserve">Đặc điểm rừng </w:t>
            </w:r>
            <w:r w:rsidR="006F31B7">
              <w:rPr>
                <w:rFonts w:eastAsia="Times New Roman"/>
                <w:b/>
                <w:bCs/>
                <w:i/>
                <w:iCs/>
                <w:szCs w:val="24"/>
              </w:rPr>
              <w:t>mưa</w:t>
            </w:r>
            <w:r w:rsidR="006F31B7">
              <w:rPr>
                <w:rFonts w:eastAsia="Times New Roman"/>
                <w:b/>
                <w:bCs/>
                <w:i/>
                <w:iCs/>
                <w:szCs w:val="24"/>
                <w:lang w:val="vi-VN"/>
              </w:rPr>
              <w:t xml:space="preserve"> </w:t>
            </w:r>
            <w:r w:rsidR="0022745A" w:rsidRPr="00A12C52">
              <w:rPr>
                <w:rFonts w:eastAsia="Times New Roman"/>
                <w:b/>
                <w:bCs/>
                <w:i/>
                <w:iCs/>
                <w:szCs w:val="24"/>
              </w:rPr>
              <w:t>nhiệt đới:</w:t>
            </w:r>
          </w:p>
          <w:p w14:paraId="5F1D58E4" w14:textId="64A00F39" w:rsidR="0022745A" w:rsidRPr="00A12C52" w:rsidRDefault="00375701" w:rsidP="00833EDA">
            <w:pPr>
              <w:spacing w:line="276" w:lineRule="auto"/>
              <w:ind w:right="48"/>
              <w:jc w:val="both"/>
              <w:rPr>
                <w:rFonts w:eastAsia="Times New Roman"/>
                <w:szCs w:val="24"/>
              </w:rPr>
            </w:pPr>
            <w:r w:rsidRPr="00A12C52">
              <w:rPr>
                <w:rFonts w:eastAsia="Times New Roman"/>
                <w:szCs w:val="24"/>
              </w:rPr>
              <w:t>- Phân bố: được hình thành ở nơi mưa nhiều quanh năm, chủ yếu phân bố ở lưu vực sông A-ma-dôn (Nam Mỹ), lưu vực sống Công-gô (Châu Phi) và một phần Đông Nam Á.</w:t>
            </w:r>
          </w:p>
          <w:p w14:paraId="5DAE1CBA" w14:textId="10976552" w:rsidR="00375701" w:rsidRPr="00A12C52" w:rsidRDefault="00375701" w:rsidP="00833EDA">
            <w:pPr>
              <w:spacing w:line="276" w:lineRule="auto"/>
              <w:ind w:right="48"/>
              <w:jc w:val="both"/>
              <w:rPr>
                <w:rFonts w:eastAsia="Times New Roman"/>
                <w:szCs w:val="24"/>
              </w:rPr>
            </w:pPr>
            <w:r w:rsidRPr="00A12C52">
              <w:rPr>
                <w:rFonts w:eastAsia="Times New Roman"/>
                <w:szCs w:val="24"/>
              </w:rPr>
              <w:t xml:space="preserve">- Đặc điểm: Rừng rậm rạp, có 4 – 5 tầng. </w:t>
            </w:r>
          </w:p>
        </w:tc>
        <w:tc>
          <w:tcPr>
            <w:tcW w:w="1276" w:type="dxa"/>
          </w:tcPr>
          <w:p w14:paraId="7B90E807" w14:textId="77777777" w:rsidR="00383216" w:rsidRPr="00A12C52" w:rsidRDefault="00383216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01225A4B" w14:textId="707D72B8" w:rsidR="00877B13" w:rsidRPr="00A12C52" w:rsidRDefault="00877B13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0,5</w:t>
            </w:r>
          </w:p>
          <w:p w14:paraId="6400A0CA" w14:textId="77777777" w:rsidR="00375701" w:rsidRPr="00A12C52" w:rsidRDefault="00375701" w:rsidP="00833EDA">
            <w:pPr>
              <w:spacing w:line="276" w:lineRule="auto"/>
              <w:rPr>
                <w:bCs/>
                <w:szCs w:val="24"/>
                <w:lang w:val="vi-VN"/>
              </w:rPr>
            </w:pPr>
          </w:p>
          <w:p w14:paraId="3B505B5F" w14:textId="77777777" w:rsidR="00375701" w:rsidRPr="00A12C52" w:rsidRDefault="00375701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5DD0BFBA" w14:textId="1B46EFAD" w:rsidR="00EC7CEB" w:rsidRPr="00A12C52" w:rsidRDefault="00877B13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0,5</w:t>
            </w:r>
          </w:p>
        </w:tc>
      </w:tr>
      <w:tr w:rsidR="00EC7CEB" w:rsidRPr="00A12C52" w14:paraId="59C0FBDE" w14:textId="77777777" w:rsidTr="005E6014">
        <w:trPr>
          <w:trHeight w:val="1619"/>
        </w:trPr>
        <w:tc>
          <w:tcPr>
            <w:tcW w:w="1530" w:type="dxa"/>
          </w:tcPr>
          <w:p w14:paraId="4C9CCA6D" w14:textId="77777777" w:rsidR="00EC7CEB" w:rsidRPr="00A12C52" w:rsidRDefault="00EC7CEB" w:rsidP="00833EDA">
            <w:pPr>
              <w:spacing w:line="276" w:lineRule="auto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 xml:space="preserve">Câu 2 </w:t>
            </w:r>
          </w:p>
          <w:p w14:paraId="360E994E" w14:textId="77777777" w:rsidR="00EC7CEB" w:rsidRPr="00A12C52" w:rsidRDefault="00D714B7" w:rsidP="00833EDA">
            <w:pPr>
              <w:spacing w:line="276" w:lineRule="auto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(1,0 điểm)</w:t>
            </w:r>
          </w:p>
        </w:tc>
        <w:tc>
          <w:tcPr>
            <w:tcW w:w="6692" w:type="dxa"/>
          </w:tcPr>
          <w:p w14:paraId="0DD4AAD5" w14:textId="77777777" w:rsidR="00EC7CEB" w:rsidRPr="00A12C52" w:rsidRDefault="00375701" w:rsidP="00833EDA">
            <w:pPr>
              <w:spacing w:line="276" w:lineRule="auto"/>
              <w:jc w:val="both"/>
              <w:rPr>
                <w:b/>
                <w:bCs/>
                <w:i/>
                <w:iCs/>
                <w:szCs w:val="24"/>
              </w:rPr>
            </w:pPr>
            <w:r w:rsidRPr="00A12C52">
              <w:rPr>
                <w:b/>
                <w:bCs/>
                <w:i/>
                <w:iCs/>
                <w:szCs w:val="24"/>
              </w:rPr>
              <w:t>* Một số biện pháp tăng độ phì cho đất</w:t>
            </w:r>
          </w:p>
          <w:p w14:paraId="6DBC4721" w14:textId="16E318A3" w:rsidR="00375701" w:rsidRPr="00A12C52" w:rsidRDefault="00BC3625" w:rsidP="00833EDA">
            <w:pPr>
              <w:spacing w:line="276" w:lineRule="auto"/>
              <w:jc w:val="both"/>
              <w:rPr>
                <w:szCs w:val="24"/>
              </w:rPr>
            </w:pPr>
            <w:r w:rsidRPr="00A12C52">
              <w:rPr>
                <w:szCs w:val="24"/>
              </w:rPr>
              <w:t>- Bón phân</w:t>
            </w:r>
            <w:r w:rsidR="003D0D1D" w:rsidRPr="00A12C52">
              <w:rPr>
                <w:szCs w:val="24"/>
              </w:rPr>
              <w:t xml:space="preserve"> hữu cơ, bổ sung dinh dưỡng cho đất.</w:t>
            </w:r>
          </w:p>
          <w:p w14:paraId="078FF031" w14:textId="2884392A" w:rsidR="00BC3625" w:rsidRPr="00A12C52" w:rsidRDefault="00BC3625" w:rsidP="00833EDA">
            <w:pPr>
              <w:spacing w:line="276" w:lineRule="auto"/>
              <w:jc w:val="both"/>
              <w:rPr>
                <w:szCs w:val="24"/>
              </w:rPr>
            </w:pPr>
            <w:r w:rsidRPr="00A12C52">
              <w:rPr>
                <w:szCs w:val="24"/>
              </w:rPr>
              <w:t xml:space="preserve">- Trồng </w:t>
            </w:r>
            <w:r w:rsidR="003D0D1D" w:rsidRPr="00A12C52">
              <w:rPr>
                <w:szCs w:val="24"/>
              </w:rPr>
              <w:t>luân</w:t>
            </w:r>
            <w:r w:rsidRPr="00A12C52">
              <w:rPr>
                <w:szCs w:val="24"/>
              </w:rPr>
              <w:t xml:space="preserve"> canh</w:t>
            </w:r>
            <w:r w:rsidR="003D0D1D" w:rsidRPr="00A12C52">
              <w:rPr>
                <w:szCs w:val="24"/>
              </w:rPr>
              <w:t>, xen canh.</w:t>
            </w:r>
          </w:p>
          <w:p w14:paraId="2135BE57" w14:textId="77777777" w:rsidR="003D0D1D" w:rsidRPr="00A12C52" w:rsidRDefault="003D0D1D" w:rsidP="00833EDA">
            <w:pPr>
              <w:spacing w:line="276" w:lineRule="auto"/>
              <w:jc w:val="both"/>
              <w:rPr>
                <w:szCs w:val="24"/>
              </w:rPr>
            </w:pPr>
            <w:r w:rsidRPr="00A12C52">
              <w:rPr>
                <w:szCs w:val="24"/>
              </w:rPr>
              <w:t>- Phủ xanh đất trống, đồi núi trọc.</w:t>
            </w:r>
          </w:p>
          <w:p w14:paraId="7C5C749D" w14:textId="77777777" w:rsidR="003D0D1D" w:rsidRPr="00A12C52" w:rsidRDefault="003D0D1D" w:rsidP="00833EDA">
            <w:pPr>
              <w:spacing w:line="276" w:lineRule="auto"/>
              <w:jc w:val="both"/>
              <w:rPr>
                <w:b/>
                <w:bCs/>
                <w:szCs w:val="24"/>
              </w:rPr>
            </w:pPr>
            <w:r w:rsidRPr="00A12C52">
              <w:rPr>
                <w:szCs w:val="24"/>
              </w:rPr>
              <w:t xml:space="preserve">- </w:t>
            </w:r>
            <w:r w:rsidR="00036E5B" w:rsidRPr="00A12C52">
              <w:rPr>
                <w:szCs w:val="24"/>
              </w:rPr>
              <w:t>Làm ruộng bậc thang đối với vùng đất dốc để hạn chế xói mòn.</w:t>
            </w:r>
            <w:r w:rsidR="00036E5B" w:rsidRPr="00A12C52">
              <w:rPr>
                <w:b/>
                <w:bCs/>
                <w:szCs w:val="24"/>
              </w:rPr>
              <w:t xml:space="preserve"> </w:t>
            </w:r>
          </w:p>
          <w:p w14:paraId="3FB27814" w14:textId="01F296F0" w:rsidR="003077F9" w:rsidRPr="00A12C52" w:rsidRDefault="003077F9" w:rsidP="00833EDA">
            <w:pPr>
              <w:spacing w:line="276" w:lineRule="auto"/>
              <w:jc w:val="both"/>
              <w:rPr>
                <w:b/>
                <w:bCs/>
                <w:szCs w:val="24"/>
              </w:rPr>
            </w:pPr>
            <w:r w:rsidRPr="00A12C52">
              <w:rPr>
                <w:rFonts w:eastAsia="Calibri"/>
                <w:i/>
                <w:szCs w:val="24"/>
              </w:rPr>
              <w:t>(Nếu HS đưa các ý khác phù hợp vẫn cho điểm tối đa)</w:t>
            </w:r>
          </w:p>
        </w:tc>
        <w:tc>
          <w:tcPr>
            <w:tcW w:w="1276" w:type="dxa"/>
          </w:tcPr>
          <w:p w14:paraId="3CB570F5" w14:textId="77777777" w:rsidR="00D714B7" w:rsidRPr="00A12C52" w:rsidRDefault="00D714B7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1240E061" w14:textId="77777777" w:rsidR="00036E5B" w:rsidRPr="00A12C52" w:rsidRDefault="00036E5B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  <w:p w14:paraId="5DECB3F1" w14:textId="77777777" w:rsidR="00036E5B" w:rsidRPr="00A12C52" w:rsidRDefault="00036E5B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  <w:p w14:paraId="5CC0020F" w14:textId="77777777" w:rsidR="00036E5B" w:rsidRPr="00A12C52" w:rsidRDefault="00036E5B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  <w:p w14:paraId="7AF31030" w14:textId="4D1BEDAA" w:rsidR="00EC7CEB" w:rsidRPr="00A12C52" w:rsidRDefault="00036E5B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</w:tc>
      </w:tr>
      <w:tr w:rsidR="00EC7CEB" w:rsidRPr="00A12C52" w14:paraId="3A3678C7" w14:textId="77777777" w:rsidTr="005E6014">
        <w:trPr>
          <w:trHeight w:val="926"/>
        </w:trPr>
        <w:tc>
          <w:tcPr>
            <w:tcW w:w="1530" w:type="dxa"/>
          </w:tcPr>
          <w:p w14:paraId="5B8B6C5B" w14:textId="77777777" w:rsidR="00EC7CEB" w:rsidRPr="00A12C52" w:rsidRDefault="00EC7CEB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Câu </w:t>
            </w:r>
            <w:r w:rsidRPr="00A12C52">
              <w:rPr>
                <w:b/>
                <w:szCs w:val="24"/>
                <w:lang w:val="vi-VN"/>
              </w:rPr>
              <w:t>3</w:t>
            </w:r>
          </w:p>
          <w:p w14:paraId="0EC8D0CE" w14:textId="77777777" w:rsidR="00EC7CEB" w:rsidRPr="00A12C52" w:rsidRDefault="00D714B7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(</w:t>
            </w:r>
            <w:r w:rsidR="00EC7CEB" w:rsidRPr="00A12C52">
              <w:rPr>
                <w:b/>
                <w:szCs w:val="24"/>
                <w:lang w:val="vi-VN"/>
              </w:rPr>
              <w:t>0</w:t>
            </w:r>
            <w:r w:rsidRPr="00A12C52">
              <w:rPr>
                <w:b/>
                <w:szCs w:val="24"/>
              </w:rPr>
              <w:t>,5</w:t>
            </w:r>
            <w:r w:rsidR="00EC7CEB" w:rsidRPr="00A12C52">
              <w:rPr>
                <w:b/>
                <w:szCs w:val="24"/>
              </w:rPr>
              <w:t xml:space="preserve"> </w:t>
            </w:r>
            <w:r w:rsidR="00EC7CEB" w:rsidRPr="00A12C52">
              <w:rPr>
                <w:b/>
                <w:szCs w:val="24"/>
                <w:lang w:val="vi-VN"/>
              </w:rPr>
              <w:t>đ</w:t>
            </w:r>
            <w:r w:rsidR="00EC7CEB" w:rsidRPr="00A12C52">
              <w:rPr>
                <w:b/>
                <w:szCs w:val="24"/>
              </w:rPr>
              <w:t>iểm</w:t>
            </w:r>
            <w:r w:rsidR="00EC7CEB" w:rsidRPr="00A12C52">
              <w:rPr>
                <w:b/>
                <w:szCs w:val="24"/>
                <w:lang w:val="vi-VN"/>
              </w:rPr>
              <w:t>)</w:t>
            </w:r>
          </w:p>
        </w:tc>
        <w:tc>
          <w:tcPr>
            <w:tcW w:w="6692" w:type="dxa"/>
          </w:tcPr>
          <w:p w14:paraId="185A74DF" w14:textId="77777777" w:rsidR="00EC7CEB" w:rsidRPr="00A12C52" w:rsidRDefault="003077F9" w:rsidP="00833EDA">
            <w:pPr>
              <w:spacing w:line="276" w:lineRule="auto"/>
              <w:jc w:val="both"/>
              <w:rPr>
                <w:szCs w:val="24"/>
                <w:lang w:val="es-ES"/>
              </w:rPr>
            </w:pPr>
            <w:r w:rsidRPr="00A12C52">
              <w:rPr>
                <w:szCs w:val="24"/>
                <w:lang w:val="es-ES"/>
              </w:rPr>
              <w:t>- Một số loài sinh vật có nguy cơ tuyệt chủng: báo đốm, tê giác đen, sao la, voi Xu-ma-tra,…; cây bạch dương lá tròn</w:t>
            </w:r>
            <w:r w:rsidR="004A4453" w:rsidRPr="00A12C52">
              <w:rPr>
                <w:szCs w:val="24"/>
                <w:lang w:val="es-ES"/>
              </w:rPr>
              <w:t>, cây hồi Phan-xi-păng,…</w:t>
            </w:r>
          </w:p>
          <w:p w14:paraId="48FF17F9" w14:textId="00827BA8" w:rsidR="004A4453" w:rsidRPr="00A12C52" w:rsidRDefault="004A4453" w:rsidP="00833EDA">
            <w:pPr>
              <w:spacing w:line="276" w:lineRule="auto"/>
              <w:jc w:val="both"/>
              <w:rPr>
                <w:szCs w:val="24"/>
                <w:lang w:val="es-ES"/>
              </w:rPr>
            </w:pPr>
            <w:r w:rsidRPr="00A12C52">
              <w:rPr>
                <w:szCs w:val="24"/>
                <w:lang w:val="es-ES"/>
              </w:rPr>
              <w:t>- Nguyên nhân dẫn đến nguy cơ tuyệt chủng của một số loài sinh vật: săn bắt, khai thác quá mưc, mất môi trường sống, khí hậu thay đổi khiến một số loài không kịp thích nghi,…</w:t>
            </w:r>
          </w:p>
        </w:tc>
        <w:tc>
          <w:tcPr>
            <w:tcW w:w="1276" w:type="dxa"/>
          </w:tcPr>
          <w:p w14:paraId="18CBF590" w14:textId="77777777" w:rsidR="00EC7CEB" w:rsidRPr="00A12C52" w:rsidRDefault="00336554" w:rsidP="00833EDA">
            <w:pPr>
              <w:spacing w:line="276" w:lineRule="auto"/>
              <w:jc w:val="center"/>
              <w:rPr>
                <w:bCs/>
                <w:szCs w:val="24"/>
              </w:rPr>
            </w:pPr>
            <w:r w:rsidRPr="00A12C52">
              <w:rPr>
                <w:bCs/>
                <w:szCs w:val="24"/>
                <w:lang w:val="vi-VN"/>
              </w:rPr>
              <w:t>0</w:t>
            </w:r>
            <w:r w:rsidRPr="00A12C52">
              <w:rPr>
                <w:bCs/>
                <w:szCs w:val="24"/>
              </w:rPr>
              <w:t>,25</w:t>
            </w:r>
          </w:p>
          <w:p w14:paraId="61E791F3" w14:textId="77777777" w:rsidR="00336554" w:rsidRPr="00A12C52" w:rsidRDefault="00336554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50687802" w14:textId="77777777" w:rsidR="00336554" w:rsidRPr="00A12C52" w:rsidRDefault="00336554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7D477A94" w14:textId="0BD6F457" w:rsidR="00336554" w:rsidRPr="00A12C52" w:rsidRDefault="00336554" w:rsidP="00833EDA">
            <w:pPr>
              <w:spacing w:line="276" w:lineRule="auto"/>
              <w:jc w:val="center"/>
              <w:rPr>
                <w:bCs/>
                <w:szCs w:val="24"/>
              </w:rPr>
            </w:pPr>
            <w:r w:rsidRPr="00A12C52">
              <w:rPr>
                <w:bCs/>
                <w:szCs w:val="24"/>
                <w:lang w:val="vi-VN"/>
              </w:rPr>
              <w:t>0</w:t>
            </w:r>
            <w:r w:rsidRPr="00A12C52">
              <w:rPr>
                <w:bCs/>
                <w:szCs w:val="24"/>
              </w:rPr>
              <w:t>,25</w:t>
            </w:r>
          </w:p>
        </w:tc>
      </w:tr>
    </w:tbl>
    <w:p w14:paraId="56C42B41" w14:textId="77777777" w:rsidR="00EC7CEB" w:rsidRPr="00A12C52" w:rsidRDefault="00EC7CEB" w:rsidP="00833EDA">
      <w:pPr>
        <w:spacing w:line="276" w:lineRule="auto"/>
        <w:jc w:val="both"/>
        <w:rPr>
          <w:b/>
          <w:szCs w:val="24"/>
          <w:shd w:val="clear" w:color="auto" w:fill="FFFFFF"/>
        </w:rPr>
      </w:pPr>
    </w:p>
    <w:p w14:paraId="3EBC48F6" w14:textId="77777777" w:rsidR="00EC7CEB" w:rsidRPr="00A12C52" w:rsidRDefault="00EC7CEB" w:rsidP="00833EDA">
      <w:pPr>
        <w:spacing w:line="276" w:lineRule="auto"/>
        <w:jc w:val="both"/>
        <w:rPr>
          <w:b/>
          <w:szCs w:val="24"/>
          <w:shd w:val="clear" w:color="auto" w:fill="FFFFFF"/>
        </w:rPr>
      </w:pPr>
      <w:r w:rsidRPr="00A12C52">
        <w:rPr>
          <w:b/>
          <w:szCs w:val="24"/>
          <w:shd w:val="clear" w:color="auto" w:fill="FFFFFF"/>
        </w:rPr>
        <w:t xml:space="preserve">Mã đề </w:t>
      </w:r>
      <w:r w:rsidR="00D714B7" w:rsidRPr="00A12C52">
        <w:rPr>
          <w:b/>
          <w:szCs w:val="24"/>
          <w:shd w:val="clear" w:color="auto" w:fill="FFFFFF"/>
        </w:rPr>
        <w:t>dự phòng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6692"/>
        <w:gridCol w:w="1276"/>
      </w:tblGrid>
      <w:tr w:rsidR="00D714B7" w:rsidRPr="00A12C52" w14:paraId="5F953B8B" w14:textId="77777777" w:rsidTr="005E6014">
        <w:tc>
          <w:tcPr>
            <w:tcW w:w="1530" w:type="dxa"/>
          </w:tcPr>
          <w:p w14:paraId="5847D1DE" w14:textId="77777777" w:rsidR="00D714B7" w:rsidRPr="00A12C52" w:rsidRDefault="00D714B7" w:rsidP="00833EDA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Câu</w:t>
            </w:r>
          </w:p>
        </w:tc>
        <w:tc>
          <w:tcPr>
            <w:tcW w:w="6692" w:type="dxa"/>
          </w:tcPr>
          <w:p w14:paraId="564B1CF2" w14:textId="77777777" w:rsidR="00D714B7" w:rsidRPr="00A12C52" w:rsidRDefault="00D714B7" w:rsidP="00833EDA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Nội dung</w:t>
            </w:r>
          </w:p>
        </w:tc>
        <w:tc>
          <w:tcPr>
            <w:tcW w:w="1276" w:type="dxa"/>
          </w:tcPr>
          <w:p w14:paraId="1AA24DF4" w14:textId="77777777" w:rsidR="00D714B7" w:rsidRPr="00A12C52" w:rsidRDefault="00D714B7" w:rsidP="00833EDA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>Biểu</w:t>
            </w:r>
            <w:r w:rsidRPr="00A12C52">
              <w:rPr>
                <w:b/>
                <w:szCs w:val="24"/>
                <w:lang w:val="vi-VN"/>
              </w:rPr>
              <w:t xml:space="preserve"> điểm</w:t>
            </w:r>
          </w:p>
        </w:tc>
      </w:tr>
      <w:tr w:rsidR="00CA597D" w:rsidRPr="00A12C52" w14:paraId="12AA58DA" w14:textId="77777777" w:rsidTr="005E6014">
        <w:trPr>
          <w:trHeight w:val="1241"/>
        </w:trPr>
        <w:tc>
          <w:tcPr>
            <w:tcW w:w="1530" w:type="dxa"/>
          </w:tcPr>
          <w:p w14:paraId="7B1A1C48" w14:textId="77777777" w:rsidR="00CA597D" w:rsidRPr="00A12C52" w:rsidRDefault="00CA597D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t xml:space="preserve">Câu </w:t>
            </w:r>
            <w:r w:rsidRPr="00A12C52">
              <w:rPr>
                <w:b/>
                <w:szCs w:val="24"/>
                <w:lang w:val="vi-VN"/>
              </w:rPr>
              <w:t>1</w:t>
            </w:r>
          </w:p>
          <w:p w14:paraId="33BBFFBA" w14:textId="77777777" w:rsidR="00CA597D" w:rsidRPr="00A12C52" w:rsidRDefault="00CA597D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(1,0 điểm)</w:t>
            </w:r>
          </w:p>
        </w:tc>
        <w:tc>
          <w:tcPr>
            <w:tcW w:w="6692" w:type="dxa"/>
          </w:tcPr>
          <w:p w14:paraId="1E79050D" w14:textId="1987B769" w:rsidR="00CA597D" w:rsidRPr="00BA66C9" w:rsidRDefault="00CA597D" w:rsidP="00833EDA">
            <w:pPr>
              <w:spacing w:line="276" w:lineRule="auto"/>
              <w:ind w:left="48" w:right="48"/>
              <w:jc w:val="both"/>
              <w:rPr>
                <w:rFonts w:eastAsia="Times New Roman"/>
                <w:b/>
                <w:bCs/>
                <w:i/>
                <w:iCs/>
                <w:szCs w:val="24"/>
                <w:lang w:val="vi-VN"/>
              </w:rPr>
            </w:pPr>
            <w:r w:rsidRPr="00A12C52">
              <w:rPr>
                <w:rFonts w:eastAsia="Times New Roman"/>
                <w:b/>
                <w:bCs/>
                <w:i/>
                <w:iCs/>
                <w:szCs w:val="24"/>
              </w:rPr>
              <w:t xml:space="preserve">* Đặc điểm rừng nhiệt </w:t>
            </w:r>
            <w:r w:rsidR="00BA66C9">
              <w:rPr>
                <w:rFonts w:eastAsia="Times New Roman"/>
                <w:b/>
                <w:bCs/>
                <w:i/>
                <w:iCs/>
                <w:szCs w:val="24"/>
              </w:rPr>
              <w:t>đới</w:t>
            </w:r>
            <w:r w:rsidR="00BA66C9">
              <w:rPr>
                <w:rFonts w:eastAsia="Times New Roman"/>
                <w:b/>
                <w:bCs/>
                <w:i/>
                <w:iCs/>
                <w:szCs w:val="24"/>
                <w:lang w:val="vi-VN"/>
              </w:rPr>
              <w:t xml:space="preserve"> gió mùa</w:t>
            </w:r>
          </w:p>
          <w:p w14:paraId="7B0664A9" w14:textId="3F50AC3E" w:rsidR="00E902F8" w:rsidRPr="00A12C52" w:rsidRDefault="00CA597D" w:rsidP="00833EDA">
            <w:pPr>
              <w:spacing w:line="276" w:lineRule="auto"/>
              <w:ind w:right="48"/>
              <w:jc w:val="both"/>
              <w:rPr>
                <w:rFonts w:eastAsia="Times New Roman"/>
                <w:szCs w:val="24"/>
              </w:rPr>
            </w:pPr>
            <w:r w:rsidRPr="00A12C52">
              <w:rPr>
                <w:rFonts w:eastAsia="Times New Roman"/>
                <w:szCs w:val="24"/>
              </w:rPr>
              <w:t xml:space="preserve">- Phân bố: được hình thành ở nơi </w:t>
            </w:r>
            <w:r w:rsidR="00E902F8" w:rsidRPr="00A12C52">
              <w:rPr>
                <w:rFonts w:eastAsia="Times New Roman"/>
                <w:szCs w:val="24"/>
              </w:rPr>
              <w:t>có một mùa mưa và một mùa khô rõ rệt (Đông Nam Á, Đông Ấn Độ,…)</w:t>
            </w:r>
          </w:p>
          <w:p w14:paraId="5846AA89" w14:textId="39D367C2" w:rsidR="00CA597D" w:rsidRPr="00A12C52" w:rsidRDefault="00CA597D" w:rsidP="00833EDA">
            <w:pPr>
              <w:spacing w:line="276" w:lineRule="auto"/>
              <w:ind w:left="48" w:right="48"/>
              <w:jc w:val="both"/>
              <w:rPr>
                <w:rFonts w:eastAsia="Times New Roman"/>
                <w:szCs w:val="24"/>
              </w:rPr>
            </w:pPr>
            <w:r w:rsidRPr="00A12C52">
              <w:rPr>
                <w:rFonts w:eastAsia="Times New Roman"/>
                <w:szCs w:val="24"/>
              </w:rPr>
              <w:t xml:space="preserve">- Đặc điểm: </w:t>
            </w:r>
            <w:r w:rsidR="00E902F8" w:rsidRPr="00A12C52">
              <w:rPr>
                <w:rFonts w:eastAsia="Times New Roman"/>
                <w:szCs w:val="24"/>
              </w:rPr>
              <w:t xml:space="preserve">Phần lớn cây trong rừng rụng lá vào mùa khô, cây thấp hơn và ít tầng hơn rừng mưa nhiệt đới. </w:t>
            </w:r>
          </w:p>
        </w:tc>
        <w:tc>
          <w:tcPr>
            <w:tcW w:w="1276" w:type="dxa"/>
          </w:tcPr>
          <w:p w14:paraId="4281EC89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0D5C2DCC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0,5</w:t>
            </w:r>
          </w:p>
          <w:p w14:paraId="03D150BF" w14:textId="77777777" w:rsidR="00CA597D" w:rsidRPr="00A12C52" w:rsidRDefault="00CA597D" w:rsidP="00833EDA">
            <w:pPr>
              <w:spacing w:line="276" w:lineRule="auto"/>
              <w:rPr>
                <w:bCs/>
                <w:szCs w:val="24"/>
                <w:lang w:val="vi-VN"/>
              </w:rPr>
            </w:pPr>
          </w:p>
          <w:p w14:paraId="06F2260C" w14:textId="10135B73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0,5</w:t>
            </w:r>
          </w:p>
        </w:tc>
      </w:tr>
      <w:tr w:rsidR="00CA597D" w:rsidRPr="00A12C52" w14:paraId="6D933269" w14:textId="77777777" w:rsidTr="005E6014">
        <w:trPr>
          <w:trHeight w:val="620"/>
        </w:trPr>
        <w:tc>
          <w:tcPr>
            <w:tcW w:w="1530" w:type="dxa"/>
          </w:tcPr>
          <w:p w14:paraId="2C1F6968" w14:textId="77777777" w:rsidR="00CA597D" w:rsidRPr="00A12C52" w:rsidRDefault="00CA597D" w:rsidP="00833EDA">
            <w:pPr>
              <w:spacing w:line="276" w:lineRule="auto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 xml:space="preserve">Câu 2 </w:t>
            </w:r>
          </w:p>
          <w:p w14:paraId="4C1B75D3" w14:textId="77777777" w:rsidR="00CA597D" w:rsidRPr="00A12C52" w:rsidRDefault="00CA597D" w:rsidP="00833EDA">
            <w:pPr>
              <w:spacing w:line="276" w:lineRule="auto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  <w:lang w:val="vi-VN"/>
              </w:rPr>
              <w:t>(1,0 điểm)</w:t>
            </w:r>
          </w:p>
        </w:tc>
        <w:tc>
          <w:tcPr>
            <w:tcW w:w="6692" w:type="dxa"/>
          </w:tcPr>
          <w:p w14:paraId="33B26238" w14:textId="77777777" w:rsidR="00CA597D" w:rsidRPr="00A12C52" w:rsidRDefault="00CA597D" w:rsidP="00833EDA">
            <w:pPr>
              <w:spacing w:line="276" w:lineRule="auto"/>
              <w:jc w:val="both"/>
              <w:rPr>
                <w:b/>
                <w:bCs/>
                <w:i/>
                <w:iCs/>
                <w:szCs w:val="24"/>
              </w:rPr>
            </w:pPr>
            <w:r w:rsidRPr="00A12C52">
              <w:rPr>
                <w:b/>
                <w:bCs/>
                <w:i/>
                <w:iCs/>
                <w:szCs w:val="24"/>
              </w:rPr>
              <w:t>* Một số biện pháp tăng độ phì cho đất</w:t>
            </w:r>
          </w:p>
          <w:p w14:paraId="5D6ECDD7" w14:textId="77777777" w:rsidR="00CA597D" w:rsidRPr="00A12C52" w:rsidRDefault="00CA597D" w:rsidP="00833EDA">
            <w:pPr>
              <w:spacing w:line="276" w:lineRule="auto"/>
              <w:jc w:val="both"/>
              <w:rPr>
                <w:szCs w:val="24"/>
              </w:rPr>
            </w:pPr>
            <w:r w:rsidRPr="00A12C52">
              <w:rPr>
                <w:szCs w:val="24"/>
              </w:rPr>
              <w:t>- Bón phân hữu cơ, bổ sung dinh dưỡng cho đất.</w:t>
            </w:r>
          </w:p>
          <w:p w14:paraId="7EDBA697" w14:textId="77777777" w:rsidR="00CA597D" w:rsidRPr="00A12C52" w:rsidRDefault="00CA597D" w:rsidP="00833EDA">
            <w:pPr>
              <w:spacing w:line="276" w:lineRule="auto"/>
              <w:jc w:val="both"/>
              <w:rPr>
                <w:szCs w:val="24"/>
              </w:rPr>
            </w:pPr>
            <w:r w:rsidRPr="00A12C52">
              <w:rPr>
                <w:szCs w:val="24"/>
              </w:rPr>
              <w:lastRenderedPageBreak/>
              <w:t>- Trồng luân canh, xen canh.</w:t>
            </w:r>
          </w:p>
          <w:p w14:paraId="4B92E7DD" w14:textId="77777777" w:rsidR="00CA597D" w:rsidRPr="00A12C52" w:rsidRDefault="00CA597D" w:rsidP="00833EDA">
            <w:pPr>
              <w:spacing w:line="276" w:lineRule="auto"/>
              <w:jc w:val="both"/>
              <w:rPr>
                <w:szCs w:val="24"/>
              </w:rPr>
            </w:pPr>
            <w:r w:rsidRPr="00A12C52">
              <w:rPr>
                <w:szCs w:val="24"/>
              </w:rPr>
              <w:t>- Phủ xanh đất trống, đồi núi trọc.</w:t>
            </w:r>
          </w:p>
          <w:p w14:paraId="5DD5F09C" w14:textId="77777777" w:rsidR="00CA597D" w:rsidRPr="00A12C52" w:rsidRDefault="00CA597D" w:rsidP="00833EDA">
            <w:pPr>
              <w:spacing w:line="276" w:lineRule="auto"/>
              <w:jc w:val="both"/>
              <w:rPr>
                <w:b/>
                <w:bCs/>
                <w:szCs w:val="24"/>
              </w:rPr>
            </w:pPr>
            <w:r w:rsidRPr="00A12C52">
              <w:rPr>
                <w:szCs w:val="24"/>
              </w:rPr>
              <w:t>- Làm ruộng bậc thang đối với vùng đất dốc để hạn chế xói mòn.</w:t>
            </w:r>
            <w:r w:rsidRPr="00A12C52">
              <w:rPr>
                <w:b/>
                <w:bCs/>
                <w:szCs w:val="24"/>
              </w:rPr>
              <w:t xml:space="preserve"> </w:t>
            </w:r>
          </w:p>
          <w:p w14:paraId="065B975F" w14:textId="737C7D04" w:rsidR="00CA597D" w:rsidRPr="00A12C52" w:rsidRDefault="00CA597D" w:rsidP="00833EDA">
            <w:pPr>
              <w:widowControl/>
              <w:numPr>
                <w:ilvl w:val="0"/>
                <w:numId w:val="22"/>
              </w:num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 w:rsidRPr="00A12C52">
              <w:rPr>
                <w:rFonts w:eastAsia="Calibri"/>
                <w:i/>
                <w:szCs w:val="24"/>
              </w:rPr>
              <w:t>(Nếu HS đưa các ý khác phù hợp vẫn cho điểm tối đa)</w:t>
            </w:r>
          </w:p>
        </w:tc>
        <w:tc>
          <w:tcPr>
            <w:tcW w:w="1276" w:type="dxa"/>
          </w:tcPr>
          <w:p w14:paraId="09D4F552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49D40FCC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  <w:p w14:paraId="676EEA1C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lastRenderedPageBreak/>
              <w:t>0,25</w:t>
            </w:r>
          </w:p>
          <w:p w14:paraId="25182EAE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  <w:p w14:paraId="5DED2437" w14:textId="2BC3A261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  <w:r w:rsidRPr="00A12C52">
              <w:rPr>
                <w:bCs/>
                <w:szCs w:val="24"/>
                <w:lang w:val="vi-VN"/>
              </w:rPr>
              <w:t>0,25</w:t>
            </w:r>
          </w:p>
        </w:tc>
      </w:tr>
      <w:tr w:rsidR="00CA597D" w:rsidRPr="00A12C52" w14:paraId="67455E97" w14:textId="77777777" w:rsidTr="005E6014">
        <w:trPr>
          <w:trHeight w:val="926"/>
        </w:trPr>
        <w:tc>
          <w:tcPr>
            <w:tcW w:w="1530" w:type="dxa"/>
          </w:tcPr>
          <w:p w14:paraId="4301DD95" w14:textId="77777777" w:rsidR="00CA597D" w:rsidRPr="00A12C52" w:rsidRDefault="00CA597D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</w:rPr>
              <w:lastRenderedPageBreak/>
              <w:t xml:space="preserve">Câu </w:t>
            </w:r>
            <w:r w:rsidRPr="00A12C52">
              <w:rPr>
                <w:b/>
                <w:szCs w:val="24"/>
                <w:lang w:val="vi-VN"/>
              </w:rPr>
              <w:t>3</w:t>
            </w:r>
          </w:p>
          <w:p w14:paraId="399E6549" w14:textId="77777777" w:rsidR="00CA597D" w:rsidRPr="00A12C52" w:rsidRDefault="00CA597D" w:rsidP="00833EDA">
            <w:pPr>
              <w:spacing w:line="276" w:lineRule="auto"/>
              <w:jc w:val="center"/>
              <w:rPr>
                <w:b/>
                <w:szCs w:val="24"/>
                <w:lang w:val="vi-VN"/>
              </w:rPr>
            </w:pPr>
            <w:r w:rsidRPr="00A12C52">
              <w:rPr>
                <w:b/>
                <w:szCs w:val="24"/>
                <w:lang w:val="vi-VN"/>
              </w:rPr>
              <w:t>(0</w:t>
            </w:r>
            <w:r w:rsidRPr="00A12C52">
              <w:rPr>
                <w:b/>
                <w:szCs w:val="24"/>
              </w:rPr>
              <w:t xml:space="preserve">,5 </w:t>
            </w:r>
            <w:r w:rsidRPr="00A12C52">
              <w:rPr>
                <w:b/>
                <w:szCs w:val="24"/>
                <w:lang w:val="vi-VN"/>
              </w:rPr>
              <w:t>đ</w:t>
            </w:r>
            <w:r w:rsidRPr="00A12C52">
              <w:rPr>
                <w:b/>
                <w:szCs w:val="24"/>
              </w:rPr>
              <w:t>iểm</w:t>
            </w:r>
            <w:r w:rsidRPr="00A12C52">
              <w:rPr>
                <w:b/>
                <w:szCs w:val="24"/>
                <w:lang w:val="vi-VN"/>
              </w:rPr>
              <w:t>)</w:t>
            </w:r>
          </w:p>
        </w:tc>
        <w:tc>
          <w:tcPr>
            <w:tcW w:w="6692" w:type="dxa"/>
          </w:tcPr>
          <w:p w14:paraId="3864A8A0" w14:textId="77777777" w:rsidR="00CA597D" w:rsidRPr="00A12C52" w:rsidRDefault="00CA597D" w:rsidP="00833EDA">
            <w:pPr>
              <w:spacing w:line="276" w:lineRule="auto"/>
              <w:jc w:val="both"/>
              <w:rPr>
                <w:szCs w:val="24"/>
                <w:lang w:val="es-ES"/>
              </w:rPr>
            </w:pPr>
            <w:r w:rsidRPr="00A12C52">
              <w:rPr>
                <w:szCs w:val="24"/>
                <w:lang w:val="es-ES"/>
              </w:rPr>
              <w:t>- Một số loài sinh vật có nguy cơ tuyệt chủng: báo đốm, tê giác đen, sao la, voi Xu-ma-tra,…; cây bạch dương lá tròn, cây hồi Phan-xi-păng,…</w:t>
            </w:r>
          </w:p>
          <w:p w14:paraId="0CA0784A" w14:textId="08A5C9C3" w:rsidR="00CA597D" w:rsidRPr="00A12C52" w:rsidRDefault="00CA597D" w:rsidP="00833EDA">
            <w:pPr>
              <w:spacing w:line="276" w:lineRule="auto"/>
              <w:rPr>
                <w:szCs w:val="24"/>
                <w:vertAlign w:val="superscript"/>
                <w:lang w:val="es-ES"/>
              </w:rPr>
            </w:pPr>
            <w:r w:rsidRPr="00A12C52">
              <w:rPr>
                <w:szCs w:val="24"/>
                <w:lang w:val="es-ES"/>
              </w:rPr>
              <w:t>- Nguyên nhân dẫn đến nguy cơ tuyệt chủng của một số loài sinh vật: săn bắt, khai thác quá mưc, mất môi trường sống, khí hậu thay đổi khiến một số loài không kịp thích nghi,…</w:t>
            </w:r>
          </w:p>
        </w:tc>
        <w:tc>
          <w:tcPr>
            <w:tcW w:w="1276" w:type="dxa"/>
          </w:tcPr>
          <w:p w14:paraId="56E61960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</w:rPr>
            </w:pPr>
            <w:r w:rsidRPr="00A12C52">
              <w:rPr>
                <w:bCs/>
                <w:szCs w:val="24"/>
                <w:lang w:val="vi-VN"/>
              </w:rPr>
              <w:t>0</w:t>
            </w:r>
            <w:r w:rsidRPr="00A12C52">
              <w:rPr>
                <w:bCs/>
                <w:szCs w:val="24"/>
              </w:rPr>
              <w:t>,25</w:t>
            </w:r>
          </w:p>
          <w:p w14:paraId="54685E27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42F0D5AF" w14:textId="77777777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  <w:lang w:val="vi-VN"/>
              </w:rPr>
            </w:pPr>
          </w:p>
          <w:p w14:paraId="03336F66" w14:textId="2C427A69" w:rsidR="00CA597D" w:rsidRPr="00A12C52" w:rsidRDefault="00CA597D" w:rsidP="00833EDA">
            <w:pPr>
              <w:spacing w:line="276" w:lineRule="auto"/>
              <w:jc w:val="center"/>
              <w:rPr>
                <w:bCs/>
                <w:szCs w:val="24"/>
              </w:rPr>
            </w:pPr>
            <w:r w:rsidRPr="00A12C52">
              <w:rPr>
                <w:bCs/>
                <w:szCs w:val="24"/>
                <w:lang w:val="vi-VN"/>
              </w:rPr>
              <w:t>0</w:t>
            </w:r>
            <w:r w:rsidRPr="00A12C52">
              <w:rPr>
                <w:bCs/>
                <w:szCs w:val="24"/>
              </w:rPr>
              <w:t>,25</w:t>
            </w:r>
          </w:p>
        </w:tc>
      </w:tr>
    </w:tbl>
    <w:p w14:paraId="6B4AAC15" w14:textId="77777777" w:rsidR="00EC7CEB" w:rsidRPr="00A12C52" w:rsidRDefault="00EC7CEB" w:rsidP="00833EDA">
      <w:pPr>
        <w:spacing w:line="276" w:lineRule="auto"/>
        <w:jc w:val="both"/>
        <w:rPr>
          <w:b/>
          <w:szCs w:val="24"/>
          <w:shd w:val="clear" w:color="auto" w:fill="FFFFFF"/>
        </w:rPr>
      </w:pPr>
    </w:p>
    <w:p w14:paraId="2AB8A1AF" w14:textId="77777777" w:rsidR="00EC7CEB" w:rsidRPr="00A12C52" w:rsidRDefault="00EC7CEB" w:rsidP="00833EDA">
      <w:pPr>
        <w:spacing w:line="276" w:lineRule="auto"/>
        <w:jc w:val="both"/>
        <w:rPr>
          <w:b/>
          <w:szCs w:val="24"/>
          <w:shd w:val="clear" w:color="auto" w:fill="FFFFFF"/>
        </w:rPr>
      </w:pPr>
    </w:p>
    <w:tbl>
      <w:tblPr>
        <w:tblStyle w:val="TableGrid2"/>
        <w:tblpPr w:leftFromText="180" w:rightFromText="180" w:vertAnchor="text" w:horzAnchor="margin" w:tblpXSpec="center" w:tblpY="170"/>
        <w:tblW w:w="10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5"/>
        <w:gridCol w:w="3524"/>
        <w:gridCol w:w="3415"/>
      </w:tblGrid>
      <w:tr w:rsidR="00EC7CEB" w:rsidRPr="00A12C52" w14:paraId="605EC14B" w14:textId="77777777" w:rsidTr="007121D5">
        <w:trPr>
          <w:trHeight w:val="1010"/>
        </w:trPr>
        <w:tc>
          <w:tcPr>
            <w:tcW w:w="3415" w:type="dxa"/>
          </w:tcPr>
          <w:p w14:paraId="081F7A63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  <w:r w:rsidRPr="00A12C52">
              <w:rPr>
                <w:rFonts w:eastAsia="Calibri"/>
                <w:b/>
                <w:szCs w:val="24"/>
              </w:rPr>
              <w:t>BGH</w:t>
            </w:r>
          </w:p>
          <w:p w14:paraId="3AA6EA34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  <w:p w14:paraId="3073963F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  <w:p w14:paraId="5D57C20E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  <w:p w14:paraId="0ABC84C1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/>
                <w:i/>
                <w:szCs w:val="24"/>
                <w:lang w:val="en-US"/>
              </w:rPr>
            </w:pPr>
            <w:r w:rsidRPr="00A12C52">
              <w:rPr>
                <w:b/>
                <w:i/>
                <w:szCs w:val="24"/>
              </w:rPr>
              <w:t>Nguyễn Thị Sơn Hường</w:t>
            </w:r>
          </w:p>
        </w:tc>
        <w:tc>
          <w:tcPr>
            <w:tcW w:w="3524" w:type="dxa"/>
          </w:tcPr>
          <w:p w14:paraId="7D3DA8A4" w14:textId="77777777" w:rsidR="00EC7CEB" w:rsidRPr="00A12C52" w:rsidRDefault="00EC7CEB" w:rsidP="00833EDA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Tổ CM</w:t>
            </w:r>
          </w:p>
          <w:p w14:paraId="417B9530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</w:p>
          <w:p w14:paraId="3D1724C9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</w:p>
          <w:p w14:paraId="3BEAFE66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</w:p>
          <w:p w14:paraId="412E5E8E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/>
                <w:szCs w:val="24"/>
                <w:lang w:val="en-US"/>
              </w:rPr>
            </w:pPr>
            <w:r w:rsidRPr="00A12C52">
              <w:rPr>
                <w:rFonts w:eastAsia="Times New Roman"/>
                <w:b/>
                <w:i/>
                <w:szCs w:val="24"/>
                <w:lang w:val="en-US"/>
              </w:rPr>
              <w:t>Tô Thị Phương Dung</w:t>
            </w:r>
          </w:p>
        </w:tc>
        <w:tc>
          <w:tcPr>
            <w:tcW w:w="3415" w:type="dxa"/>
          </w:tcPr>
          <w:p w14:paraId="2AEE3CB6" w14:textId="77777777" w:rsidR="00EC7CEB" w:rsidRPr="00A12C52" w:rsidRDefault="00EC7CEB" w:rsidP="00833EDA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Cs w:val="24"/>
              </w:rPr>
            </w:pPr>
            <w:r w:rsidRPr="00A12C52">
              <w:rPr>
                <w:b/>
                <w:szCs w:val="24"/>
              </w:rPr>
              <w:t>Nhóm CM</w:t>
            </w:r>
          </w:p>
          <w:p w14:paraId="109BE4C4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</w:p>
          <w:p w14:paraId="47A3F417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</w:p>
          <w:p w14:paraId="77D7FBBB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Calibri"/>
                <w:b/>
                <w:szCs w:val="24"/>
              </w:rPr>
            </w:pPr>
          </w:p>
          <w:p w14:paraId="33E12BEC" w14:textId="77777777" w:rsidR="00EC7CEB" w:rsidRPr="00A12C52" w:rsidRDefault="00EC7CEB" w:rsidP="00833EDA">
            <w:pPr>
              <w:tabs>
                <w:tab w:val="left" w:pos="6360"/>
              </w:tabs>
              <w:spacing w:line="276" w:lineRule="auto"/>
              <w:jc w:val="center"/>
              <w:rPr>
                <w:rFonts w:eastAsia="Times New Roman"/>
                <w:szCs w:val="24"/>
                <w:lang w:val="en-US"/>
              </w:rPr>
            </w:pPr>
            <w:r w:rsidRPr="00A12C52">
              <w:rPr>
                <w:rFonts w:eastAsia="Times New Roman"/>
                <w:b/>
                <w:i/>
                <w:szCs w:val="24"/>
                <w:lang w:val="en-US"/>
              </w:rPr>
              <w:t>Nguyễn Thị Tố Loan</w:t>
            </w:r>
          </w:p>
        </w:tc>
      </w:tr>
    </w:tbl>
    <w:p w14:paraId="2E2A3BCE" w14:textId="77777777" w:rsidR="00BC2133" w:rsidRPr="00A12C52" w:rsidRDefault="00BC2133" w:rsidP="009773D8">
      <w:pPr>
        <w:widowControl/>
        <w:shd w:val="clear" w:color="auto" w:fill="FFFFFF"/>
        <w:jc w:val="both"/>
        <w:rPr>
          <w:rFonts w:eastAsia="Times New Roman"/>
          <w:kern w:val="0"/>
          <w:szCs w:val="24"/>
          <w:lang w:eastAsia="en-US"/>
        </w:rPr>
      </w:pPr>
    </w:p>
    <w:p w14:paraId="25451458" w14:textId="77777777" w:rsidR="009773D8" w:rsidRPr="00A12C52" w:rsidRDefault="009773D8" w:rsidP="009773D8">
      <w:pPr>
        <w:widowControl/>
        <w:shd w:val="clear" w:color="auto" w:fill="FFFFFF"/>
        <w:jc w:val="both"/>
        <w:rPr>
          <w:rFonts w:eastAsia="Times New Roman"/>
          <w:kern w:val="0"/>
          <w:szCs w:val="24"/>
          <w:lang w:eastAsia="en-US"/>
        </w:rPr>
      </w:pPr>
    </w:p>
    <w:p w14:paraId="662A4AE2" w14:textId="77777777" w:rsidR="009773D8" w:rsidRPr="00A12C52" w:rsidRDefault="009773D8" w:rsidP="009773D8">
      <w:pPr>
        <w:rPr>
          <w:szCs w:val="24"/>
        </w:rPr>
      </w:pPr>
    </w:p>
    <w:p w14:paraId="7F87B4E9" w14:textId="77777777" w:rsidR="009773D8" w:rsidRPr="00A12C52" w:rsidRDefault="009773D8" w:rsidP="009773D8">
      <w:pPr>
        <w:rPr>
          <w:szCs w:val="24"/>
        </w:rPr>
      </w:pPr>
    </w:p>
    <w:p w14:paraId="143455AB" w14:textId="77777777" w:rsidR="009773D8" w:rsidRPr="00A12C52" w:rsidRDefault="009773D8" w:rsidP="009773D8">
      <w:pPr>
        <w:rPr>
          <w:szCs w:val="24"/>
        </w:rPr>
      </w:pPr>
    </w:p>
    <w:p w14:paraId="36C740E3" w14:textId="77777777" w:rsidR="009773D8" w:rsidRPr="00A12C52" w:rsidRDefault="009773D8" w:rsidP="009773D8">
      <w:pPr>
        <w:widowControl/>
        <w:shd w:val="clear" w:color="auto" w:fill="FFFFFF"/>
        <w:jc w:val="both"/>
        <w:rPr>
          <w:rFonts w:eastAsia="Times New Roman"/>
          <w:kern w:val="0"/>
          <w:szCs w:val="24"/>
          <w:lang w:eastAsia="en-US"/>
        </w:rPr>
      </w:pPr>
    </w:p>
    <w:p w14:paraId="15110E0C" w14:textId="77777777" w:rsidR="00AC64F9" w:rsidRPr="00A12C52" w:rsidRDefault="00AC64F9" w:rsidP="00AC64F9">
      <w:pPr>
        <w:rPr>
          <w:szCs w:val="24"/>
        </w:rPr>
      </w:pPr>
    </w:p>
    <w:p w14:paraId="4A54A412" w14:textId="77777777" w:rsidR="00A64683" w:rsidRPr="00A12C52" w:rsidRDefault="00A64683" w:rsidP="00A64683">
      <w:pPr>
        <w:rPr>
          <w:szCs w:val="24"/>
        </w:rPr>
      </w:pPr>
    </w:p>
    <w:p w14:paraId="2C272BD8" w14:textId="77777777" w:rsidR="00A64683" w:rsidRPr="00A12C52" w:rsidRDefault="00A64683" w:rsidP="00A64683">
      <w:pPr>
        <w:rPr>
          <w:szCs w:val="24"/>
        </w:rPr>
      </w:pPr>
    </w:p>
    <w:sectPr w:rsidR="00A64683" w:rsidRPr="00A12C52" w:rsidSect="0048319A">
      <w:headerReference w:type="default" r:id="rId33"/>
      <w:footerReference w:type="default" r:id="rId34"/>
      <w:type w:val="continuous"/>
      <w:pgSz w:w="11906" w:h="16838" w:code="9"/>
      <w:pgMar w:top="1260" w:right="707" w:bottom="426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A8E94" w14:textId="77777777" w:rsidR="0048319A" w:rsidRDefault="0048319A">
      <w:r>
        <w:separator/>
      </w:r>
    </w:p>
  </w:endnote>
  <w:endnote w:type="continuationSeparator" w:id="0">
    <w:p w14:paraId="09BB9FE7" w14:textId="77777777" w:rsidR="0048319A" w:rsidRDefault="0048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AFB4" w14:textId="77777777" w:rsidR="00F37AE3" w:rsidRDefault="00F37AE3">
    <w:pPr>
      <w:pStyle w:val="Chntrang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3742E" w14:textId="2090A3EA" w:rsidR="00090983" w:rsidRDefault="00090983" w:rsidP="0009098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>
      <w:t>4</w:t>
    </w:r>
    <w:r>
      <w:tab/>
      <w:t>Trang 1/2</w:t>
    </w:r>
  </w:p>
  <w:p w14:paraId="3F354A75" w14:textId="5152805E" w:rsidR="00090983" w:rsidRPr="002404CD" w:rsidRDefault="00090983" w:rsidP="00090983">
    <w:pPr>
      <w:pStyle w:val="Chntrang"/>
      <w:tabs>
        <w:tab w:val="clear" w:pos="4680"/>
        <w:tab w:val="clear" w:pos="9360"/>
      </w:tabs>
      <w:rPr>
        <w:caps/>
        <w:noProof/>
      </w:rPr>
    </w:pPr>
  </w:p>
  <w:p w14:paraId="7A762F23" w14:textId="77777777" w:rsidR="00090983" w:rsidRPr="00C203DD" w:rsidRDefault="00090983" w:rsidP="00AC64F9">
    <w:pPr>
      <w:pStyle w:val="Chntrang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5DF6" w14:textId="55F07185" w:rsidR="00090983" w:rsidRDefault="00090983" w:rsidP="0009098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>
      <w:t>4</w:t>
    </w:r>
    <w:r>
      <w:tab/>
      <w:t>Trang 2/2</w:t>
    </w:r>
  </w:p>
  <w:p w14:paraId="51846767" w14:textId="77777777" w:rsidR="00090983" w:rsidRPr="002404CD" w:rsidRDefault="00090983" w:rsidP="00090983">
    <w:pPr>
      <w:pStyle w:val="Chntrang"/>
      <w:tabs>
        <w:tab w:val="clear" w:pos="4680"/>
        <w:tab w:val="clear" w:pos="9360"/>
      </w:tabs>
      <w:rPr>
        <w:caps/>
        <w:noProof/>
      </w:rPr>
    </w:pPr>
  </w:p>
  <w:p w14:paraId="5F7FCDBB" w14:textId="77777777" w:rsidR="00090983" w:rsidRPr="00C203DD" w:rsidRDefault="00090983" w:rsidP="00AC64F9">
    <w:pPr>
      <w:pStyle w:val="Chntrang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79BB" w14:textId="69B8CD84" w:rsidR="00941893" w:rsidRDefault="00941893" w:rsidP="0009098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 xml:space="preserve">: </w:t>
    </w:r>
    <w:r>
      <w:t>dự phòng</w:t>
    </w:r>
    <w:r>
      <w:tab/>
      <w:t>Trang 1/2</w:t>
    </w:r>
  </w:p>
  <w:p w14:paraId="5B9ED958" w14:textId="77777777" w:rsidR="00941893" w:rsidRPr="002404CD" w:rsidRDefault="00941893" w:rsidP="00090983">
    <w:pPr>
      <w:pStyle w:val="Chntrang"/>
      <w:tabs>
        <w:tab w:val="clear" w:pos="4680"/>
        <w:tab w:val="clear" w:pos="9360"/>
      </w:tabs>
      <w:rPr>
        <w:caps/>
        <w:noProof/>
      </w:rPr>
    </w:pPr>
  </w:p>
  <w:p w14:paraId="7804D9B6" w14:textId="77777777" w:rsidR="00941893" w:rsidRPr="00C203DD" w:rsidRDefault="00941893" w:rsidP="00AC64F9">
    <w:pPr>
      <w:pStyle w:val="Chntrang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BEA94" w14:textId="01952F81" w:rsidR="00941893" w:rsidRDefault="00941893" w:rsidP="0009098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 xml:space="preserve">: </w:t>
    </w:r>
    <w:r>
      <w:t>dự phòng</w:t>
    </w:r>
    <w:r>
      <w:tab/>
      <w:t>Trang 2/2</w:t>
    </w:r>
  </w:p>
  <w:p w14:paraId="40833177" w14:textId="77777777" w:rsidR="00941893" w:rsidRPr="002404CD" w:rsidRDefault="00941893" w:rsidP="00090983">
    <w:pPr>
      <w:pStyle w:val="Chntrang"/>
      <w:tabs>
        <w:tab w:val="clear" w:pos="4680"/>
        <w:tab w:val="clear" w:pos="9360"/>
      </w:tabs>
      <w:rPr>
        <w:caps/>
        <w:noProof/>
      </w:rPr>
    </w:pPr>
  </w:p>
  <w:p w14:paraId="040D8C2F" w14:textId="77777777" w:rsidR="00941893" w:rsidRPr="00C203DD" w:rsidRDefault="00941893" w:rsidP="00AC64F9">
    <w:pPr>
      <w:pStyle w:val="Chntrang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EB7A" w14:textId="77777777" w:rsidR="002404CD" w:rsidRPr="002404CD" w:rsidRDefault="002404CD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32A476E5" w14:textId="77777777" w:rsidR="002404CD" w:rsidRPr="00C203DD" w:rsidRDefault="002404CD" w:rsidP="00AC64F9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99EA" w14:textId="68C9470A" w:rsidR="00CC0B53" w:rsidRDefault="00CC0B53" w:rsidP="00CC0B5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/2</w:t>
    </w:r>
  </w:p>
  <w:p w14:paraId="2FE6211D" w14:textId="56C0C1F4" w:rsidR="00A64358" w:rsidRPr="00A64358" w:rsidRDefault="00A64358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2A911A05" w14:textId="77777777" w:rsidR="00A64358" w:rsidRPr="00C203DD" w:rsidRDefault="00A64358" w:rsidP="00AC64F9">
    <w:pPr>
      <w:pStyle w:val="Chntrang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AD3FA" w14:textId="77777777" w:rsidR="00F37AE3" w:rsidRDefault="00F37AE3">
    <w:pPr>
      <w:pStyle w:val="Chntrang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543A" w14:textId="6994E339" w:rsidR="008F1F7B" w:rsidRDefault="008F1F7B" w:rsidP="00CC0B5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 w:rsidR="00F37AE3">
      <w:t>1</w:t>
    </w:r>
    <w:r>
      <w:tab/>
      <w:t xml:space="preserve">Trang </w:t>
    </w:r>
    <w:r w:rsidR="00F37AE3">
      <w:t>2</w:t>
    </w:r>
    <w:r>
      <w:t>/2</w:t>
    </w:r>
  </w:p>
  <w:p w14:paraId="4596F030" w14:textId="77777777" w:rsidR="008F1F7B" w:rsidRPr="00A64358" w:rsidRDefault="008F1F7B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4A894757" w14:textId="77777777" w:rsidR="008F1F7B" w:rsidRPr="00C203DD" w:rsidRDefault="008F1F7B" w:rsidP="00AC64F9">
    <w:pPr>
      <w:pStyle w:val="Chntrang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609D" w14:textId="56074CF1" w:rsidR="00CC0B53" w:rsidRDefault="00CC0B53" w:rsidP="00CC0B5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>
      <w:t>2</w:t>
    </w:r>
    <w:r>
      <w:tab/>
      <w:t xml:space="preserve">Trang </w:t>
    </w:r>
    <w:r w:rsidR="0045287A">
      <w:t>1</w:t>
    </w:r>
    <w:r>
      <w:t>/2</w:t>
    </w:r>
  </w:p>
  <w:p w14:paraId="3DD281CC" w14:textId="04BB26EF" w:rsidR="002404CD" w:rsidRPr="002404CD" w:rsidRDefault="002404CD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4FCA53C6" w14:textId="77777777" w:rsidR="004C02CF" w:rsidRPr="00C203DD" w:rsidRDefault="004C02CF" w:rsidP="00AC64F9">
    <w:pPr>
      <w:pStyle w:val="Chntrang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7771" w14:textId="04166B0F" w:rsidR="0045287A" w:rsidRDefault="0045287A" w:rsidP="00CC0B5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>
      <w:t>2</w:t>
    </w:r>
    <w:r>
      <w:tab/>
      <w:t>Trang 2/2</w:t>
    </w:r>
  </w:p>
  <w:p w14:paraId="33A71426" w14:textId="77777777" w:rsidR="0045287A" w:rsidRPr="002404CD" w:rsidRDefault="0045287A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2BBCD770" w14:textId="77777777" w:rsidR="0045287A" w:rsidRPr="00C203DD" w:rsidRDefault="0045287A" w:rsidP="00AC64F9">
    <w:pPr>
      <w:pStyle w:val="Chntrang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3A253" w14:textId="6E9687F5" w:rsidR="0045287A" w:rsidRDefault="0045287A" w:rsidP="00CC0B5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>
      <w:t>3</w:t>
    </w:r>
    <w:r>
      <w:tab/>
      <w:t xml:space="preserve">Trang </w:t>
    </w:r>
    <w:r w:rsidR="00AA12F2">
      <w:t>1</w:t>
    </w:r>
    <w:r>
      <w:t>/2</w:t>
    </w:r>
  </w:p>
  <w:p w14:paraId="42C71D66" w14:textId="77777777" w:rsidR="0045287A" w:rsidRPr="002404CD" w:rsidRDefault="0045287A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6BBFA453" w14:textId="77777777" w:rsidR="0045287A" w:rsidRPr="00C203DD" w:rsidRDefault="0045287A" w:rsidP="00AC64F9">
    <w:pPr>
      <w:pStyle w:val="Chntrang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CB76E" w14:textId="703F5729" w:rsidR="00AA12F2" w:rsidRDefault="00AA12F2" w:rsidP="00CC0B53">
    <w:pPr>
      <w:pBdr>
        <w:top w:val="single" w:sz="6" w:space="1" w:color="auto"/>
      </w:pBdr>
      <w:tabs>
        <w:tab w:val="right" w:pos="10489"/>
      </w:tabs>
    </w:pPr>
    <w:r>
      <w:t>Mã đề</w:t>
    </w:r>
    <w:r>
      <w:rPr>
        <w:lang w:val="vi-VN"/>
      </w:rPr>
      <w:t>: LS – ĐL</w:t>
    </w:r>
    <w:r>
      <w:t>6</w:t>
    </w:r>
    <w:r>
      <w:rPr>
        <w:lang w:val="vi-VN"/>
      </w:rPr>
      <w:t>0</w:t>
    </w:r>
    <w:r>
      <w:t>3</w:t>
    </w:r>
    <w:r>
      <w:tab/>
      <w:t>Trang 2/2</w:t>
    </w:r>
  </w:p>
  <w:p w14:paraId="4855C4D0" w14:textId="77777777" w:rsidR="00AA12F2" w:rsidRPr="002404CD" w:rsidRDefault="00AA12F2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</w:p>
  <w:p w14:paraId="1D6C2ED7" w14:textId="77777777" w:rsidR="00AA12F2" w:rsidRPr="00C203DD" w:rsidRDefault="00AA12F2" w:rsidP="00AC64F9">
    <w:pPr>
      <w:pStyle w:val="Chntrang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1D05" w14:textId="77777777" w:rsidR="002404CD" w:rsidRPr="002404CD" w:rsidRDefault="002404CD">
    <w:pPr>
      <w:pStyle w:val="Chntrang"/>
      <w:tabs>
        <w:tab w:val="clear" w:pos="4680"/>
        <w:tab w:val="clear" w:pos="9360"/>
      </w:tabs>
      <w:jc w:val="center"/>
      <w:rPr>
        <w:caps/>
        <w:noProof/>
      </w:rPr>
    </w:pPr>
    <w:r w:rsidRPr="002404CD">
      <w:rPr>
        <w:caps/>
      </w:rPr>
      <w:fldChar w:fldCharType="begin"/>
    </w:r>
    <w:r w:rsidRPr="002404CD">
      <w:rPr>
        <w:caps/>
      </w:rPr>
      <w:instrText xml:space="preserve"> PAGE   \* MERGEFORMAT </w:instrText>
    </w:r>
    <w:r w:rsidRPr="002404CD">
      <w:rPr>
        <w:caps/>
      </w:rPr>
      <w:fldChar w:fldCharType="separate"/>
    </w:r>
    <w:r>
      <w:rPr>
        <w:caps/>
        <w:noProof/>
      </w:rPr>
      <w:t>2</w:t>
    </w:r>
    <w:r w:rsidRPr="002404CD">
      <w:rPr>
        <w:caps/>
        <w:noProof/>
      </w:rPr>
      <w:fldChar w:fldCharType="end"/>
    </w:r>
  </w:p>
  <w:p w14:paraId="70FC06EE" w14:textId="77777777" w:rsidR="002404CD" w:rsidRPr="00C203DD" w:rsidRDefault="002404CD" w:rsidP="00AC64F9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F6A7C" w14:textId="77777777" w:rsidR="0048319A" w:rsidRDefault="0048319A">
      <w:r>
        <w:separator/>
      </w:r>
    </w:p>
  </w:footnote>
  <w:footnote w:type="continuationSeparator" w:id="0">
    <w:p w14:paraId="7D969514" w14:textId="77777777" w:rsidR="0048319A" w:rsidRDefault="0048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B0B8" w14:textId="77777777" w:rsidR="00F37AE3" w:rsidRDefault="00F37AE3">
    <w:pPr>
      <w:pStyle w:val="utrang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3467D" w14:textId="77777777" w:rsidR="00090983" w:rsidRDefault="00090983">
    <w:pPr>
      <w:pStyle w:val="utrang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0160" w14:textId="77777777" w:rsidR="00941893" w:rsidRDefault="00941893">
    <w:pPr>
      <w:pStyle w:val="utrang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0F41" w14:textId="77777777" w:rsidR="00941893" w:rsidRDefault="00941893">
    <w:pPr>
      <w:pStyle w:val="utrang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4BF3B" w14:textId="77777777" w:rsidR="002404CD" w:rsidRDefault="002404CD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31ED" w14:textId="77777777" w:rsidR="00F37AE3" w:rsidRDefault="00F37AE3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673DF" w14:textId="77777777" w:rsidR="00F37AE3" w:rsidRDefault="00F37AE3">
    <w:pPr>
      <w:pStyle w:val="utrang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4E67" w14:textId="77777777" w:rsidR="008F1F7B" w:rsidRDefault="008F1F7B">
    <w:pPr>
      <w:pStyle w:val="utrang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100FB" w14:textId="77777777" w:rsidR="004C02CF" w:rsidRDefault="004C02CF">
    <w:pPr>
      <w:pStyle w:val="utrang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19E6" w14:textId="77777777" w:rsidR="0045287A" w:rsidRDefault="0045287A">
    <w:pPr>
      <w:pStyle w:val="utrang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BA77" w14:textId="77777777" w:rsidR="0045287A" w:rsidRDefault="0045287A">
    <w:pPr>
      <w:pStyle w:val="utrang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CF1F" w14:textId="77777777" w:rsidR="00AA12F2" w:rsidRDefault="00AA12F2">
    <w:pPr>
      <w:pStyle w:val="utrang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E1BA" w14:textId="77777777" w:rsidR="002404CD" w:rsidRDefault="002404CD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000000A"/>
    <w:multiLevelType w:val="singleLevel"/>
    <w:tmpl w:val="9A60D4BA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2" w15:restartNumberingAfterBreak="0">
    <w:nsid w:val="00000010"/>
    <w:multiLevelType w:val="singleLevel"/>
    <w:tmpl w:val="00000010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00000011"/>
    <w:multiLevelType w:val="singleLevel"/>
    <w:tmpl w:val="00000011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00000012"/>
    <w:multiLevelType w:val="singleLevel"/>
    <w:tmpl w:val="0000001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000014"/>
    <w:multiLevelType w:val="singleLevel"/>
    <w:tmpl w:val="00000014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0000021"/>
    <w:multiLevelType w:val="singleLevel"/>
    <w:tmpl w:val="00000021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00000022"/>
    <w:multiLevelType w:val="singleLevel"/>
    <w:tmpl w:val="00000022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0000003B"/>
    <w:multiLevelType w:val="singleLevel"/>
    <w:tmpl w:val="0000003B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00B5486C"/>
    <w:multiLevelType w:val="multilevel"/>
    <w:tmpl w:val="3B28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1E85B3E"/>
    <w:multiLevelType w:val="hybridMultilevel"/>
    <w:tmpl w:val="BA0E584C"/>
    <w:lvl w:ilvl="0" w:tplc="563821D2">
      <w:start w:val="1"/>
      <w:numFmt w:val="bullet"/>
      <w:lvlText w:val="-"/>
      <w:lvlJc w:val="left"/>
      <w:pPr>
        <w:ind w:left="4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024B290B"/>
    <w:multiLevelType w:val="hybridMultilevel"/>
    <w:tmpl w:val="6C8A584C"/>
    <w:lvl w:ilvl="0" w:tplc="F552E9BC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06842C34"/>
    <w:multiLevelType w:val="hybridMultilevel"/>
    <w:tmpl w:val="CCEE5750"/>
    <w:lvl w:ilvl="0" w:tplc="AEF6A70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FA40D5"/>
    <w:multiLevelType w:val="hybridMultilevel"/>
    <w:tmpl w:val="D5081F34"/>
    <w:lvl w:ilvl="0" w:tplc="87AA23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5F5071"/>
    <w:multiLevelType w:val="multilevel"/>
    <w:tmpl w:val="A4D4E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9495B0D"/>
    <w:multiLevelType w:val="hybridMultilevel"/>
    <w:tmpl w:val="D80E1446"/>
    <w:lvl w:ilvl="0" w:tplc="D2A6AA96">
      <w:start w:val="4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0A547317"/>
    <w:multiLevelType w:val="hybridMultilevel"/>
    <w:tmpl w:val="DBFE1EFA"/>
    <w:lvl w:ilvl="0" w:tplc="A1FA83E0">
      <w:start w:val="1"/>
      <w:numFmt w:val="lowerLetter"/>
      <w:lvlText w:val="%1."/>
      <w:lvlJc w:val="left"/>
      <w:pPr>
        <w:ind w:left="2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128F2A3F"/>
    <w:multiLevelType w:val="hybridMultilevel"/>
    <w:tmpl w:val="6EBA3A60"/>
    <w:lvl w:ilvl="0" w:tplc="C9F4253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12B31F95"/>
    <w:multiLevelType w:val="hybridMultilevel"/>
    <w:tmpl w:val="3A8C93FC"/>
    <w:lvl w:ilvl="0" w:tplc="8A627C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0D6AFA"/>
    <w:multiLevelType w:val="hybridMultilevel"/>
    <w:tmpl w:val="1A48995C"/>
    <w:lvl w:ilvl="0" w:tplc="BC60427C">
      <w:start w:val="1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1ACA6F43"/>
    <w:multiLevelType w:val="hybridMultilevel"/>
    <w:tmpl w:val="1A349FEA"/>
    <w:lvl w:ilvl="0" w:tplc="4506622C">
      <w:start w:val="1"/>
      <w:numFmt w:val="lowerLetter"/>
      <w:lvlText w:val="%1."/>
      <w:lvlJc w:val="left"/>
      <w:pPr>
        <w:ind w:left="2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2BBD3CEB"/>
    <w:multiLevelType w:val="hybridMultilevel"/>
    <w:tmpl w:val="33D4D424"/>
    <w:lvl w:ilvl="0" w:tplc="488A3706">
      <w:start w:val="4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2E162C6D"/>
    <w:multiLevelType w:val="hybridMultilevel"/>
    <w:tmpl w:val="3E826D9E"/>
    <w:lvl w:ilvl="0" w:tplc="0DE6B74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819F1"/>
    <w:multiLevelType w:val="hybridMultilevel"/>
    <w:tmpl w:val="322E9548"/>
    <w:lvl w:ilvl="0" w:tplc="36328D10">
      <w:start w:val="1"/>
      <w:numFmt w:val="upperLetter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4" w15:restartNumberingAfterBreak="0">
    <w:nsid w:val="3A796AD4"/>
    <w:multiLevelType w:val="hybridMultilevel"/>
    <w:tmpl w:val="7C1E2DB2"/>
    <w:lvl w:ilvl="0" w:tplc="27F40202">
      <w:start w:val="1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3BE04B36"/>
    <w:multiLevelType w:val="hybridMultilevel"/>
    <w:tmpl w:val="34BEB514"/>
    <w:lvl w:ilvl="0" w:tplc="B2A0300A">
      <w:start w:val="1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3F48768E"/>
    <w:multiLevelType w:val="hybridMultilevel"/>
    <w:tmpl w:val="3A10F478"/>
    <w:lvl w:ilvl="0" w:tplc="F06610A0">
      <w:start w:val="1"/>
      <w:numFmt w:val="upperLetter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7" w15:restartNumberingAfterBreak="0">
    <w:nsid w:val="46E0334B"/>
    <w:multiLevelType w:val="hybridMultilevel"/>
    <w:tmpl w:val="1F76744A"/>
    <w:lvl w:ilvl="0" w:tplc="9D7C166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E02EC1"/>
    <w:multiLevelType w:val="hybridMultilevel"/>
    <w:tmpl w:val="BED43E18"/>
    <w:lvl w:ilvl="0" w:tplc="B87C20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61945"/>
    <w:multiLevelType w:val="hybridMultilevel"/>
    <w:tmpl w:val="2F064928"/>
    <w:lvl w:ilvl="0" w:tplc="7AA46F2A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4A654487"/>
    <w:multiLevelType w:val="hybridMultilevel"/>
    <w:tmpl w:val="CB46FC10"/>
    <w:lvl w:ilvl="0" w:tplc="318A00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87C8C"/>
    <w:multiLevelType w:val="hybridMultilevel"/>
    <w:tmpl w:val="95741F62"/>
    <w:lvl w:ilvl="0" w:tplc="F77CF42A">
      <w:start w:val="2"/>
      <w:numFmt w:val="bullet"/>
      <w:lvlText w:val="-"/>
      <w:lvlJc w:val="left"/>
      <w:pPr>
        <w:ind w:left="43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2" w15:restartNumberingAfterBreak="0">
    <w:nsid w:val="4FFA678D"/>
    <w:multiLevelType w:val="hybridMultilevel"/>
    <w:tmpl w:val="88C2F5FA"/>
    <w:lvl w:ilvl="0" w:tplc="002044A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16E1E1D"/>
    <w:multiLevelType w:val="hybridMultilevel"/>
    <w:tmpl w:val="F078E892"/>
    <w:lvl w:ilvl="0" w:tplc="0DE6B74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C1B4A"/>
    <w:multiLevelType w:val="hybridMultilevel"/>
    <w:tmpl w:val="6CE2893C"/>
    <w:lvl w:ilvl="0" w:tplc="95C67838">
      <w:start w:val="3"/>
      <w:numFmt w:val="upperLetter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5" w15:restartNumberingAfterBreak="0">
    <w:nsid w:val="543A0276"/>
    <w:multiLevelType w:val="hybridMultilevel"/>
    <w:tmpl w:val="AFEA3492"/>
    <w:lvl w:ilvl="0" w:tplc="1AB273F2">
      <w:start w:val="1"/>
      <w:numFmt w:val="lowerLetter"/>
      <w:lvlText w:val="%1."/>
      <w:lvlJc w:val="left"/>
      <w:pPr>
        <w:ind w:left="2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6" w15:restartNumberingAfterBreak="0">
    <w:nsid w:val="57AE7641"/>
    <w:multiLevelType w:val="hybridMultilevel"/>
    <w:tmpl w:val="C8F2AAF2"/>
    <w:lvl w:ilvl="0" w:tplc="60FE5E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637E2E"/>
    <w:multiLevelType w:val="hybridMultilevel"/>
    <w:tmpl w:val="69E8416C"/>
    <w:lvl w:ilvl="0" w:tplc="88F6A9E0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 w15:restartNumberingAfterBreak="0">
    <w:nsid w:val="66CB404D"/>
    <w:multiLevelType w:val="hybridMultilevel"/>
    <w:tmpl w:val="E5E414AE"/>
    <w:lvl w:ilvl="0" w:tplc="AE86D5CE">
      <w:start w:val="1"/>
      <w:numFmt w:val="upperLetter"/>
      <w:lvlText w:val="%1."/>
      <w:lvlJc w:val="left"/>
      <w:pPr>
        <w:ind w:left="-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9" w15:restartNumberingAfterBreak="0">
    <w:nsid w:val="6A2B4972"/>
    <w:multiLevelType w:val="hybridMultilevel"/>
    <w:tmpl w:val="362CC2C0"/>
    <w:lvl w:ilvl="0" w:tplc="E5C44396">
      <w:start w:val="1"/>
      <w:numFmt w:val="lowerLetter"/>
      <w:lvlText w:val="%1."/>
      <w:lvlJc w:val="left"/>
      <w:pPr>
        <w:ind w:left="2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0" w15:restartNumberingAfterBreak="0">
    <w:nsid w:val="6DE13076"/>
    <w:multiLevelType w:val="hybridMultilevel"/>
    <w:tmpl w:val="AE48A4CE"/>
    <w:lvl w:ilvl="0" w:tplc="015EAC4E">
      <w:start w:val="1"/>
      <w:numFmt w:val="lowerLetter"/>
      <w:lvlText w:val="%1."/>
      <w:lvlJc w:val="left"/>
      <w:pPr>
        <w:ind w:left="2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1" w15:restartNumberingAfterBreak="0">
    <w:nsid w:val="6F85231A"/>
    <w:multiLevelType w:val="hybridMultilevel"/>
    <w:tmpl w:val="6E507D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67BDE"/>
    <w:multiLevelType w:val="hybridMultilevel"/>
    <w:tmpl w:val="73924574"/>
    <w:lvl w:ilvl="0" w:tplc="9F4238AC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54C2A80"/>
    <w:multiLevelType w:val="hybridMultilevel"/>
    <w:tmpl w:val="33025C54"/>
    <w:lvl w:ilvl="0" w:tplc="8D6E3382">
      <w:start w:val="1"/>
      <w:numFmt w:val="lowerLetter"/>
      <w:lvlText w:val="%1."/>
      <w:lvlJc w:val="left"/>
      <w:pPr>
        <w:ind w:left="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4" w15:restartNumberingAfterBreak="0">
    <w:nsid w:val="7ED171EF"/>
    <w:multiLevelType w:val="hybridMultilevel"/>
    <w:tmpl w:val="42A4DBB6"/>
    <w:lvl w:ilvl="0" w:tplc="522CC162">
      <w:start w:val="3"/>
      <w:numFmt w:val="bullet"/>
      <w:lvlText w:val=""/>
      <w:lvlJc w:val="left"/>
      <w:pPr>
        <w:ind w:left="644" w:hanging="360"/>
      </w:pPr>
      <w:rPr>
        <w:rFonts w:ascii="Wingdings" w:eastAsiaTheme="minorHAnsi" w:hAnsi="Wingdings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78871298">
    <w:abstractNumId w:val="0"/>
  </w:num>
  <w:num w:numId="2" w16cid:durableId="652610064">
    <w:abstractNumId w:val="6"/>
  </w:num>
  <w:num w:numId="3" w16cid:durableId="1014383988">
    <w:abstractNumId w:val="3"/>
  </w:num>
  <w:num w:numId="4" w16cid:durableId="1887065881">
    <w:abstractNumId w:val="2"/>
  </w:num>
  <w:num w:numId="5" w16cid:durableId="975988582">
    <w:abstractNumId w:val="8"/>
  </w:num>
  <w:num w:numId="6" w16cid:durableId="607198721">
    <w:abstractNumId w:val="4"/>
  </w:num>
  <w:num w:numId="7" w16cid:durableId="660499829">
    <w:abstractNumId w:val="10"/>
  </w:num>
  <w:num w:numId="8" w16cid:durableId="1599561753">
    <w:abstractNumId w:val="11"/>
  </w:num>
  <w:num w:numId="9" w16cid:durableId="1602487832">
    <w:abstractNumId w:val="28"/>
  </w:num>
  <w:num w:numId="10" w16cid:durableId="327828017">
    <w:abstractNumId w:val="32"/>
  </w:num>
  <w:num w:numId="11" w16cid:durableId="1680235552">
    <w:abstractNumId w:val="36"/>
  </w:num>
  <w:num w:numId="12" w16cid:durableId="1981690388">
    <w:abstractNumId w:val="27"/>
  </w:num>
  <w:num w:numId="13" w16cid:durableId="1746684201">
    <w:abstractNumId w:val="30"/>
  </w:num>
  <w:num w:numId="14" w16cid:durableId="795565962">
    <w:abstractNumId w:val="7"/>
  </w:num>
  <w:num w:numId="15" w16cid:durableId="1277056446">
    <w:abstractNumId w:val="1"/>
  </w:num>
  <w:num w:numId="16" w16cid:durableId="342438699">
    <w:abstractNumId w:val="5"/>
  </w:num>
  <w:num w:numId="17" w16cid:durableId="116798311">
    <w:abstractNumId w:val="9"/>
  </w:num>
  <w:num w:numId="18" w16cid:durableId="1959797364">
    <w:abstractNumId w:val="14"/>
  </w:num>
  <w:num w:numId="19" w16cid:durableId="2002847703">
    <w:abstractNumId w:val="25"/>
  </w:num>
  <w:num w:numId="20" w16cid:durableId="728840553">
    <w:abstractNumId w:val="24"/>
  </w:num>
  <w:num w:numId="21" w16cid:durableId="486020088">
    <w:abstractNumId w:val="17"/>
  </w:num>
  <w:num w:numId="22" w16cid:durableId="1698385961">
    <w:abstractNumId w:val="19"/>
  </w:num>
  <w:num w:numId="23" w16cid:durableId="1850485181">
    <w:abstractNumId w:val="38"/>
  </w:num>
  <w:num w:numId="24" w16cid:durableId="1681732983">
    <w:abstractNumId w:val="42"/>
  </w:num>
  <w:num w:numId="25" w16cid:durableId="1258948215">
    <w:abstractNumId w:val="26"/>
  </w:num>
  <w:num w:numId="26" w16cid:durableId="1534078312">
    <w:abstractNumId w:val="34"/>
  </w:num>
  <w:num w:numId="27" w16cid:durableId="1655451876">
    <w:abstractNumId w:val="23"/>
  </w:num>
  <w:num w:numId="28" w16cid:durableId="1498884093">
    <w:abstractNumId w:val="12"/>
  </w:num>
  <w:num w:numId="29" w16cid:durableId="494998089">
    <w:abstractNumId w:val="37"/>
  </w:num>
  <w:num w:numId="30" w16cid:durableId="6753252">
    <w:abstractNumId w:val="29"/>
  </w:num>
  <w:num w:numId="31" w16cid:durableId="1524510582">
    <w:abstractNumId w:val="18"/>
  </w:num>
  <w:num w:numId="32" w16cid:durableId="168758925">
    <w:abstractNumId w:val="13"/>
  </w:num>
  <w:num w:numId="33" w16cid:durableId="494808480">
    <w:abstractNumId w:val="44"/>
  </w:num>
  <w:num w:numId="34" w16cid:durableId="897743886">
    <w:abstractNumId w:val="43"/>
  </w:num>
  <w:num w:numId="35" w16cid:durableId="1532953931">
    <w:abstractNumId w:val="33"/>
  </w:num>
  <w:num w:numId="36" w16cid:durableId="804735675">
    <w:abstractNumId w:val="31"/>
  </w:num>
  <w:num w:numId="37" w16cid:durableId="443110966">
    <w:abstractNumId w:val="22"/>
  </w:num>
  <w:num w:numId="38" w16cid:durableId="145096898">
    <w:abstractNumId w:val="41"/>
  </w:num>
  <w:num w:numId="39" w16cid:durableId="887424100">
    <w:abstractNumId w:val="39"/>
  </w:num>
  <w:num w:numId="40" w16cid:durableId="1851528386">
    <w:abstractNumId w:val="35"/>
  </w:num>
  <w:num w:numId="41" w16cid:durableId="240336120">
    <w:abstractNumId w:val="40"/>
  </w:num>
  <w:num w:numId="42" w16cid:durableId="1981887589">
    <w:abstractNumId w:val="16"/>
  </w:num>
  <w:num w:numId="43" w16cid:durableId="529496266">
    <w:abstractNumId w:val="20"/>
  </w:num>
  <w:num w:numId="44" w16cid:durableId="1039891700">
    <w:abstractNumId w:val="15"/>
  </w:num>
  <w:num w:numId="45" w16cid:durableId="14625029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683"/>
    <w:rsid w:val="0002167C"/>
    <w:rsid w:val="000279A4"/>
    <w:rsid w:val="00030C3C"/>
    <w:rsid w:val="00036E5B"/>
    <w:rsid w:val="00042DA0"/>
    <w:rsid w:val="00056153"/>
    <w:rsid w:val="00090983"/>
    <w:rsid w:val="0009298E"/>
    <w:rsid w:val="00092B7A"/>
    <w:rsid w:val="000B6CC5"/>
    <w:rsid w:val="00125E88"/>
    <w:rsid w:val="00172430"/>
    <w:rsid w:val="001B1FD7"/>
    <w:rsid w:val="00216F99"/>
    <w:rsid w:val="0022745A"/>
    <w:rsid w:val="0023688F"/>
    <w:rsid w:val="002404CD"/>
    <w:rsid w:val="00242D3F"/>
    <w:rsid w:val="002840D9"/>
    <w:rsid w:val="003077F9"/>
    <w:rsid w:val="00336554"/>
    <w:rsid w:val="00375701"/>
    <w:rsid w:val="00383216"/>
    <w:rsid w:val="003958ED"/>
    <w:rsid w:val="003D0D1D"/>
    <w:rsid w:val="00412A8C"/>
    <w:rsid w:val="00413D15"/>
    <w:rsid w:val="00440B52"/>
    <w:rsid w:val="0045287A"/>
    <w:rsid w:val="00466C31"/>
    <w:rsid w:val="00473EB2"/>
    <w:rsid w:val="0047703D"/>
    <w:rsid w:val="0048319A"/>
    <w:rsid w:val="004919D2"/>
    <w:rsid w:val="004A4453"/>
    <w:rsid w:val="004B64B1"/>
    <w:rsid w:val="004C02CF"/>
    <w:rsid w:val="004C10C9"/>
    <w:rsid w:val="004F2C3D"/>
    <w:rsid w:val="00524A89"/>
    <w:rsid w:val="00543949"/>
    <w:rsid w:val="005911BA"/>
    <w:rsid w:val="005E6014"/>
    <w:rsid w:val="00605C44"/>
    <w:rsid w:val="00616C1D"/>
    <w:rsid w:val="00622ECD"/>
    <w:rsid w:val="00630E32"/>
    <w:rsid w:val="00664535"/>
    <w:rsid w:val="00693A1C"/>
    <w:rsid w:val="00696A86"/>
    <w:rsid w:val="006D1351"/>
    <w:rsid w:val="006E097F"/>
    <w:rsid w:val="006F31B7"/>
    <w:rsid w:val="007121D5"/>
    <w:rsid w:val="007140B8"/>
    <w:rsid w:val="007757B5"/>
    <w:rsid w:val="007A43FC"/>
    <w:rsid w:val="007B66BC"/>
    <w:rsid w:val="007C3E15"/>
    <w:rsid w:val="00833EDA"/>
    <w:rsid w:val="008520A8"/>
    <w:rsid w:val="00870515"/>
    <w:rsid w:val="0087107F"/>
    <w:rsid w:val="0087348A"/>
    <w:rsid w:val="00877B13"/>
    <w:rsid w:val="008B5B79"/>
    <w:rsid w:val="008C30FF"/>
    <w:rsid w:val="008F1F7B"/>
    <w:rsid w:val="00941893"/>
    <w:rsid w:val="00966AC4"/>
    <w:rsid w:val="009773D8"/>
    <w:rsid w:val="009A5766"/>
    <w:rsid w:val="00A05ADD"/>
    <w:rsid w:val="00A12C52"/>
    <w:rsid w:val="00A64358"/>
    <w:rsid w:val="00A64683"/>
    <w:rsid w:val="00A67AB7"/>
    <w:rsid w:val="00AA12F2"/>
    <w:rsid w:val="00AC64F9"/>
    <w:rsid w:val="00B62E3C"/>
    <w:rsid w:val="00B93A55"/>
    <w:rsid w:val="00BA12E5"/>
    <w:rsid w:val="00BA66C9"/>
    <w:rsid w:val="00BC2133"/>
    <w:rsid w:val="00BC3625"/>
    <w:rsid w:val="00C63BC4"/>
    <w:rsid w:val="00C73E64"/>
    <w:rsid w:val="00CA597D"/>
    <w:rsid w:val="00CB1493"/>
    <w:rsid w:val="00CC0B53"/>
    <w:rsid w:val="00CE075E"/>
    <w:rsid w:val="00D577F8"/>
    <w:rsid w:val="00D62F38"/>
    <w:rsid w:val="00D714B7"/>
    <w:rsid w:val="00D86C8B"/>
    <w:rsid w:val="00D95841"/>
    <w:rsid w:val="00DD708F"/>
    <w:rsid w:val="00DE49CE"/>
    <w:rsid w:val="00E437AA"/>
    <w:rsid w:val="00E45B67"/>
    <w:rsid w:val="00E84046"/>
    <w:rsid w:val="00E902F8"/>
    <w:rsid w:val="00EC7CEB"/>
    <w:rsid w:val="00EE795E"/>
    <w:rsid w:val="00F209ED"/>
    <w:rsid w:val="00F3512C"/>
    <w:rsid w:val="00F37AE3"/>
    <w:rsid w:val="00F4557E"/>
    <w:rsid w:val="00FB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5FE9F"/>
  <w15:chartTrackingRefBased/>
  <w15:docId w15:val="{BA40819D-3C28-42FD-BCB6-37E8B964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6468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styleId="u1">
    <w:name w:val="heading 1"/>
    <w:basedOn w:val="Binhthng"/>
    <w:link w:val="u1Char"/>
    <w:uiPriority w:val="9"/>
    <w:qFormat/>
    <w:rsid w:val="00216F99"/>
    <w:pPr>
      <w:widowControl/>
      <w:spacing w:beforeAutospacing="1" w:afterAutospacing="1"/>
      <w:outlineLvl w:val="0"/>
    </w:pPr>
    <w:rPr>
      <w:rFonts w:eastAsia="Times New Roman"/>
      <w:b/>
      <w:bCs/>
      <w:color w:val="000000"/>
      <w:kern w:val="36"/>
      <w:sz w:val="48"/>
      <w:szCs w:val="48"/>
      <w:lang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A64683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64683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styleId="Chntrang">
    <w:name w:val="footer"/>
    <w:basedOn w:val="Binhthng"/>
    <w:link w:val="ChntrangChar"/>
    <w:uiPriority w:val="99"/>
    <w:unhideWhenUsed/>
    <w:rsid w:val="00A64683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64683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styleId="oancuaDanhsach">
    <w:name w:val="List Paragraph"/>
    <w:basedOn w:val="Binhthng"/>
    <w:uiPriority w:val="34"/>
    <w:qFormat/>
    <w:rsid w:val="00A64683"/>
    <w:pPr>
      <w:widowControl/>
      <w:spacing w:after="160" w:line="259" w:lineRule="auto"/>
      <w:ind w:left="720"/>
      <w:contextualSpacing/>
    </w:pPr>
    <w:rPr>
      <w:rFonts w:eastAsiaTheme="minorHAnsi" w:cstheme="minorBidi"/>
      <w:kern w:val="0"/>
      <w:szCs w:val="22"/>
      <w:lang w:eastAsia="en-US"/>
    </w:rPr>
  </w:style>
  <w:style w:type="table" w:styleId="LiBang">
    <w:name w:val="Table Grid"/>
    <w:basedOn w:val="BangThngthng"/>
    <w:uiPriority w:val="59"/>
    <w:rsid w:val="00A64683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858D7CFB-ED40-4347-BF05-701D383B685F858D7CFB-ED40-4347-BF05-701D383B685F">
    <w:name w:val="Normal (Web){858D7CFB-ED40-4347-BF05-701D383B685F}{858D7CFB-ED40-4347-BF05-701D383B685F}"/>
    <w:basedOn w:val="Binhthng"/>
    <w:rsid w:val="00A64683"/>
    <w:pPr>
      <w:spacing w:before="100" w:beforeAutospacing="1" w:after="100" w:afterAutospacing="1"/>
    </w:pPr>
  </w:style>
  <w:style w:type="paragraph" w:styleId="ThngthngWeb">
    <w:name w:val="Normal (Web)"/>
    <w:basedOn w:val="Binhthng"/>
    <w:link w:val="ThngthngWebChar"/>
    <w:uiPriority w:val="99"/>
    <w:unhideWhenUsed/>
    <w:rsid w:val="00A6468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Manh">
    <w:name w:val="Strong"/>
    <w:basedOn w:val="Phngmcinhcuaoanvn"/>
    <w:uiPriority w:val="22"/>
    <w:qFormat/>
    <w:rsid w:val="00A64683"/>
    <w:rPr>
      <w:b/>
      <w:bCs/>
    </w:rPr>
  </w:style>
  <w:style w:type="character" w:styleId="Nhnmanh">
    <w:name w:val="Emphasis"/>
    <w:basedOn w:val="Phngmcinhcuaoanvn"/>
    <w:uiPriority w:val="20"/>
    <w:qFormat/>
    <w:rsid w:val="00A64683"/>
    <w:rPr>
      <w:i/>
      <w:iCs/>
    </w:rPr>
  </w:style>
  <w:style w:type="character" w:customStyle="1" w:styleId="4-BangChar">
    <w:name w:val="4-Bang Char"/>
    <w:link w:val="4-Bang"/>
    <w:qFormat/>
    <w:rsid w:val="00A64683"/>
    <w:rPr>
      <w:rFonts w:eastAsia="Calibri" w:cs="Times New Roman"/>
      <w:szCs w:val="26"/>
    </w:rPr>
  </w:style>
  <w:style w:type="paragraph" w:customStyle="1" w:styleId="4-Bang">
    <w:name w:val="4-Bang"/>
    <w:basedOn w:val="Binhthng"/>
    <w:link w:val="4-BangChar"/>
    <w:qFormat/>
    <w:rsid w:val="00A64683"/>
    <w:pPr>
      <w:spacing w:before="40" w:after="40" w:line="276" w:lineRule="auto"/>
      <w:jc w:val="both"/>
    </w:pPr>
    <w:rPr>
      <w:rFonts w:asciiTheme="minorHAnsi" w:eastAsia="Calibri" w:hAnsiTheme="minorHAnsi"/>
      <w:kern w:val="0"/>
      <w:sz w:val="22"/>
      <w:szCs w:val="26"/>
      <w:lang w:eastAsia="en-US"/>
    </w:rPr>
  </w:style>
  <w:style w:type="paragraph" w:customStyle="1" w:styleId="TableParagraph">
    <w:name w:val="Table Paragraph"/>
    <w:basedOn w:val="Binhthng"/>
    <w:uiPriority w:val="1"/>
    <w:qFormat/>
    <w:rsid w:val="00A64683"/>
    <w:pPr>
      <w:autoSpaceDE w:val="0"/>
      <w:autoSpaceDN w:val="0"/>
      <w:spacing w:line="280" w:lineRule="exact"/>
    </w:pPr>
    <w:rPr>
      <w:rFonts w:eastAsia="Times New Roman"/>
      <w:kern w:val="0"/>
      <w:sz w:val="22"/>
      <w:szCs w:val="22"/>
      <w:lang w:val="vi" w:eastAsia="en-US"/>
    </w:rPr>
  </w:style>
  <w:style w:type="paragraph" w:customStyle="1" w:styleId="txt">
    <w:name w:val="txt"/>
    <w:basedOn w:val="Binhthng"/>
    <w:rsid w:val="00A6468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customStyle="1" w:styleId="YoungMixChar">
    <w:name w:val="YoungMix_Char"/>
    <w:rsid w:val="00A64683"/>
    <w:rPr>
      <w:rFonts w:ascii="Times New Roman" w:hAnsi="Times New Roman"/>
      <w:sz w:val="24"/>
    </w:rPr>
  </w:style>
  <w:style w:type="character" w:customStyle="1" w:styleId="ThngthngWebChar">
    <w:name w:val="Thông thường (Web) Char"/>
    <w:link w:val="ThngthngWeb"/>
    <w:uiPriority w:val="99"/>
    <w:locked/>
    <w:rsid w:val="00A6468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BangThngthng"/>
    <w:next w:val="LiBang"/>
    <w:rsid w:val="00A64683"/>
    <w:pPr>
      <w:spacing w:after="0" w:line="240" w:lineRule="auto"/>
    </w:pPr>
    <w:rPr>
      <w:rFonts w:ascii="Calibri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C-A">
    <w:name w:val="HC-A"/>
    <w:basedOn w:val="Binhthng"/>
    <w:link w:val="HC-AChar"/>
    <w:unhideWhenUsed/>
    <w:qFormat/>
    <w:rsid w:val="00A64683"/>
    <w:pPr>
      <w:keepLines/>
      <w:widowControl/>
      <w:spacing w:line="259" w:lineRule="auto"/>
      <w:jc w:val="both"/>
    </w:pPr>
    <w:rPr>
      <w:rFonts w:eastAsiaTheme="minorHAnsi"/>
      <w:color w:val="000000"/>
      <w:kern w:val="0"/>
      <w:sz w:val="26"/>
      <w:szCs w:val="26"/>
      <w:lang w:eastAsia="en-US"/>
    </w:rPr>
  </w:style>
  <w:style w:type="character" w:customStyle="1" w:styleId="HC-AChar">
    <w:name w:val="HC-A Char"/>
    <w:basedOn w:val="Phngmcinhcuaoanvn"/>
    <w:link w:val="HC-A"/>
    <w:rsid w:val="00A64683"/>
    <w:rPr>
      <w:rFonts w:ascii="Times New Roman" w:hAnsi="Times New Roman" w:cs="Times New Roman"/>
      <w:color w:val="000000"/>
      <w:sz w:val="26"/>
      <w:szCs w:val="26"/>
    </w:rPr>
  </w:style>
  <w:style w:type="paragraph" w:styleId="ThnVnban">
    <w:name w:val="Body Text"/>
    <w:basedOn w:val="Binhthng"/>
    <w:link w:val="ThnVnbanChar"/>
    <w:uiPriority w:val="99"/>
    <w:unhideWhenUsed/>
    <w:rsid w:val="00A64683"/>
    <w:pPr>
      <w:widowControl/>
      <w:suppressAutoHyphens/>
      <w:autoSpaceDN w:val="0"/>
      <w:spacing w:after="120"/>
      <w:textAlignment w:val="baseline"/>
    </w:pPr>
    <w:rPr>
      <w:rFonts w:ascii="Calibri" w:eastAsia="Calibri" w:hAnsi="Calibri"/>
      <w:kern w:val="0"/>
      <w:sz w:val="22"/>
      <w:szCs w:val="22"/>
      <w:lang w:val="vi-VN" w:eastAsia="en-US"/>
    </w:rPr>
  </w:style>
  <w:style w:type="character" w:customStyle="1" w:styleId="ThnVnbanChar">
    <w:name w:val="Thân Văn bản Char"/>
    <w:basedOn w:val="Phngmcinhcuaoanvn"/>
    <w:link w:val="ThnVnban"/>
    <w:uiPriority w:val="99"/>
    <w:rsid w:val="00A64683"/>
    <w:rPr>
      <w:rFonts w:ascii="Calibri" w:eastAsia="Calibri" w:hAnsi="Calibri" w:cs="Times New Roman"/>
      <w:lang w:val="vi-VN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64683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64683"/>
    <w:rPr>
      <w:rFonts w:ascii="Segoe UI" w:eastAsia="SimSun" w:hAnsi="Segoe UI" w:cs="Segoe UI"/>
      <w:kern w:val="2"/>
      <w:sz w:val="18"/>
      <w:szCs w:val="18"/>
      <w:lang w:eastAsia="zh-CN"/>
    </w:rPr>
  </w:style>
  <w:style w:type="character" w:customStyle="1" w:styleId="Vnbnnidung">
    <w:name w:val="Văn bản nội dung_"/>
    <w:link w:val="Vnbnnidung0"/>
    <w:rsid w:val="00622ECD"/>
    <w:rPr>
      <w:rFonts w:ascii="Arial" w:eastAsia="Arial" w:hAnsi="Arial" w:cs="Arial"/>
    </w:rPr>
  </w:style>
  <w:style w:type="paragraph" w:customStyle="1" w:styleId="Vnbnnidung0">
    <w:name w:val="Văn bản nội dung"/>
    <w:basedOn w:val="Binhthng"/>
    <w:link w:val="Vnbnnidung"/>
    <w:rsid w:val="00622ECD"/>
    <w:pPr>
      <w:spacing w:after="100" w:line="346" w:lineRule="auto"/>
      <w:ind w:firstLine="400"/>
    </w:pPr>
    <w:rPr>
      <w:rFonts w:ascii="Arial" w:eastAsia="Arial" w:hAnsi="Arial" w:cs="Arial"/>
      <w:kern w:val="0"/>
      <w:sz w:val="22"/>
      <w:szCs w:val="22"/>
      <w:lang w:eastAsia="en-US"/>
    </w:rPr>
  </w:style>
  <w:style w:type="character" w:customStyle="1" w:styleId="u1Char">
    <w:name w:val="Đầu đề 1 Char"/>
    <w:basedOn w:val="Phngmcinhcuaoanvn"/>
    <w:link w:val="u1"/>
    <w:uiPriority w:val="9"/>
    <w:rsid w:val="00216F99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6517D-2ECB-4F25-99A0-57388359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13</Pages>
  <Words>3883</Words>
  <Characters>22138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GV. Nguyen Thi To Loan</cp:lastModifiedBy>
  <cp:revision>63</cp:revision>
  <cp:lastPrinted>2024-02-25T16:22:00Z</cp:lastPrinted>
  <dcterms:created xsi:type="dcterms:W3CDTF">2023-03-11T16:53:00Z</dcterms:created>
  <dcterms:modified xsi:type="dcterms:W3CDTF">2024-03-09T09:01:00Z</dcterms:modified>
</cp:coreProperties>
</file>